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EFEEF" w14:textId="77777777" w:rsidR="00E65551" w:rsidRPr="00E368FC" w:rsidRDefault="00000000" w:rsidP="000D493A">
      <w:pPr>
        <w:spacing w:before="200" w:after="0"/>
        <w:jc w:val="both"/>
        <w:rPr>
          <w:color w:val="FFFFFF" w:themeColor="background1"/>
          <w:sz w:val="4"/>
          <w:szCs w:val="4"/>
        </w:rPr>
      </w:pPr>
      <w:r w:rsidRPr="00E368FC">
        <w:rPr>
          <w:color w:val="FFFFFF" w:themeColor="background1"/>
          <w:sz w:val="4"/>
          <w:szCs w:val="4"/>
        </w:rPr>
        <w:t>--</w:t>
      </w:r>
    </w:p>
    <w:p w14:paraId="50E9D415" w14:textId="38C59CC3" w:rsidR="00730EB3" w:rsidRPr="00730EB3" w:rsidRDefault="00730EB3" w:rsidP="00730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0EB3">
        <w:rPr>
          <w:rFonts w:ascii="Times New Roman" w:eastAsia="Times New Roman" w:hAnsi="Times New Roman" w:cs="Times New Roman"/>
          <w:sz w:val="24"/>
          <w:szCs w:val="24"/>
        </w:rPr>
        <w:t xml:space="preserve">               SỞ GD&amp;ĐT QUẢNG TRỊ                </w:t>
      </w:r>
      <w:r w:rsidRPr="00730EB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ĐỀ KIỂM TRA </w:t>
      </w:r>
      <w:r w:rsidR="00653CC2">
        <w:rPr>
          <w:rFonts w:ascii="Times New Roman" w:eastAsia="Times New Roman" w:hAnsi="Times New Roman" w:cs="Times New Roman"/>
          <w:b/>
          <w:bCs/>
          <w:sz w:val="24"/>
          <w:szCs w:val="24"/>
        </w:rPr>
        <w:t>GIỮA</w:t>
      </w:r>
      <w:r w:rsidRPr="00730EB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KỲ </w:t>
      </w:r>
      <w:r w:rsidR="00653CC2"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 w:rsidRPr="00730EB3">
        <w:rPr>
          <w:rFonts w:ascii="Times New Roman" w:eastAsia="Times New Roman" w:hAnsi="Times New Roman" w:cs="Times New Roman"/>
          <w:b/>
          <w:bCs/>
          <w:sz w:val="24"/>
          <w:szCs w:val="24"/>
        </w:rPr>
        <w:t>I NĂM HỌC 2025-2026</w:t>
      </w:r>
    </w:p>
    <w:p w14:paraId="357A04BE" w14:textId="25311140" w:rsidR="00730EB3" w:rsidRPr="00730EB3" w:rsidRDefault="00730EB3" w:rsidP="00730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0EB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TRƯỜNG THPT QUẢNG TRỊ</w:t>
      </w:r>
      <w:r w:rsidRPr="00730EB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r w:rsidRPr="00730EB3">
        <w:rPr>
          <w:rFonts w:ascii="Times New Roman" w:eastAsia="Times New Roman" w:hAnsi="Times New Roman" w:cs="Times New Roman"/>
          <w:b/>
          <w:bCs/>
          <w:sz w:val="24"/>
          <w:szCs w:val="24"/>
        </w:rPr>
        <w:t>Môn:</w:t>
      </w:r>
      <w:r w:rsidR="00653C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Toán    </w:t>
      </w:r>
      <w:r w:rsidRPr="00730EB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Lớp:</w:t>
      </w:r>
      <w:r w:rsidR="00653C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10</w:t>
      </w:r>
    </w:p>
    <w:p w14:paraId="2514C212" w14:textId="79249B35" w:rsidR="00730EB3" w:rsidRPr="00730EB3" w:rsidRDefault="00730EB3" w:rsidP="00730EB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30EB3">
        <w:rPr>
          <w:rFonts w:ascii="Times New Roman" w:eastAsia="Times New Roman" w:hAnsi="Times New Roman" w:cs="Times New Roman"/>
          <w:noProof/>
          <w:sz w:val="24"/>
          <w:szCs w:val="24"/>
          <w:lang w:eastAsia="ko-K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0EDAC25" wp14:editId="6FC5C279">
                <wp:simplePos x="0" y="0"/>
                <wp:positionH relativeFrom="column">
                  <wp:posOffset>230505</wp:posOffset>
                </wp:positionH>
                <wp:positionV relativeFrom="paragraph">
                  <wp:posOffset>139700</wp:posOffset>
                </wp:positionV>
                <wp:extent cx="1600200" cy="642620"/>
                <wp:effectExtent l="0" t="0" r="19050" b="24130"/>
                <wp:wrapNone/>
                <wp:docPr id="86748479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642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D4299" w14:textId="77777777" w:rsidR="00730EB3" w:rsidRPr="00730EB3" w:rsidRDefault="00730EB3" w:rsidP="00730E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30EB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Đề KT chính thức</w:t>
                            </w:r>
                          </w:p>
                          <w:p w14:paraId="2D70B7E8" w14:textId="186DAAC2" w:rsidR="00730EB3" w:rsidRPr="00730EB3" w:rsidRDefault="00730EB3" w:rsidP="00730E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30EB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(Đề có</w:t>
                            </w:r>
                            <w:r w:rsidR="00653CC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4 </w:t>
                            </w:r>
                            <w:r w:rsidRPr="00730EB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trang)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EDAC25" id="Rectangle 3" o:spid="_x0000_s1026" style="position:absolute;margin-left:18.15pt;margin-top:11pt;width:126pt;height:50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">
                <v:textbox>
                  <w:txbxContent>
                    <w:p w14:paraId="317D4299" w14:textId="77777777" w:rsidR="00730EB3" w:rsidRPr="00730EB3" w:rsidRDefault="00730EB3" w:rsidP="00730EB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730EB3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Đề KT chính thức</w:t>
                      </w:r>
                    </w:p>
                    <w:p w14:paraId="2D70B7E8" w14:textId="186DAAC2" w:rsidR="00730EB3" w:rsidRPr="00730EB3" w:rsidRDefault="00730EB3" w:rsidP="00730EB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30EB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(Đề có</w:t>
                      </w:r>
                      <w:r w:rsidR="00653CC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4 </w:t>
                      </w:r>
                      <w:r w:rsidRPr="00730EB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trang)</w:t>
                      </w:r>
                    </w:p>
                  </w:txbxContent>
                </v:textbox>
              </v:rect>
            </w:pict>
          </mc:Fallback>
        </mc:AlternateContent>
      </w:r>
      <w:r w:rsidRPr="00730EB3">
        <w:rPr>
          <w:rFonts w:ascii="Times New Roman" w:eastAsia="Times New Roman" w:hAnsi="Times New Roman" w:cs="Times New Roman"/>
          <w:noProof/>
          <w:sz w:val="24"/>
          <w:szCs w:val="24"/>
          <w:lang w:eastAsia="ko-K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1A7E449" wp14:editId="352B1744">
                <wp:simplePos x="0" y="0"/>
                <wp:positionH relativeFrom="column">
                  <wp:posOffset>727075</wp:posOffset>
                </wp:positionH>
                <wp:positionV relativeFrom="paragraph">
                  <wp:posOffset>24130</wp:posOffset>
                </wp:positionV>
                <wp:extent cx="1196975" cy="0"/>
                <wp:effectExtent l="12700" t="5080" r="9525" b="13970"/>
                <wp:wrapNone/>
                <wp:docPr id="40578573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969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FCB1FB" id="Straight Connector 4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25pt,1.9pt" to="151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"/>
            </w:pict>
          </mc:Fallback>
        </mc:AlternateContent>
      </w:r>
      <w:r w:rsidRPr="00730EB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</w:t>
      </w:r>
      <w:r w:rsidRPr="00730EB3">
        <w:rPr>
          <w:rFonts w:ascii="Times New Roman" w:eastAsia="Times New Roman" w:hAnsi="Times New Roman" w:cs="Times New Roman"/>
          <w:i/>
          <w:iCs/>
          <w:sz w:val="24"/>
          <w:szCs w:val="24"/>
        </w:rPr>
        <w:t>Thời gian làm bài:</w:t>
      </w:r>
      <w:r w:rsidR="00653CC2">
        <w:rPr>
          <w:rFonts w:ascii="Times New Roman" w:eastAsia="Times New Roman" w:hAnsi="Times New Roman" w:cs="Times New Roman"/>
          <w:i/>
          <w:iCs/>
          <w:sz w:val="24"/>
          <w:szCs w:val="24"/>
        </w:rPr>
        <w:t>90</w:t>
      </w:r>
      <w:r w:rsidRPr="00730EB3">
        <w:rPr>
          <w:rFonts w:ascii="Times New Roman" w:eastAsia="Times New Roman" w:hAnsi="Times New Roman" w:cs="Times New Roman"/>
          <w:i/>
          <w:iCs/>
          <w:sz w:val="24"/>
          <w:szCs w:val="24"/>
        </w:rPr>
        <w:t>phút, không kể thời gian giao đề</w:t>
      </w:r>
    </w:p>
    <w:p w14:paraId="2865E63C" w14:textId="6AFBB4FC" w:rsidR="00730EB3" w:rsidRPr="00730EB3" w:rsidRDefault="00730EB3" w:rsidP="00730E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30EB3">
        <w:rPr>
          <w:rFonts w:ascii="Times New Roman" w:eastAsia="Times New Roman" w:hAnsi="Times New Roman" w:cs="Times New Roman"/>
          <w:noProof/>
          <w:sz w:val="24"/>
          <w:szCs w:val="24"/>
          <w:lang w:eastAsia="ko-K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8F1E95F" wp14:editId="07DE01E7">
                <wp:simplePos x="0" y="0"/>
                <wp:positionH relativeFrom="column">
                  <wp:posOffset>5143500</wp:posOffset>
                </wp:positionH>
                <wp:positionV relativeFrom="paragraph">
                  <wp:posOffset>186690</wp:posOffset>
                </wp:positionV>
                <wp:extent cx="1028700" cy="342900"/>
                <wp:effectExtent l="9525" t="5715" r="9525" b="13335"/>
                <wp:wrapNone/>
                <wp:docPr id="143158596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CE9E8E" w14:textId="3EBCA149" w:rsidR="00730EB3" w:rsidRPr="00D367F9" w:rsidRDefault="00730EB3" w:rsidP="00730EB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367F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Mã đề:</w:t>
                            </w:r>
                            <w:r w:rsidR="00653CC2" w:rsidRPr="00D367F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1111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F1E95F" id="Rectangle 2" o:spid="_x0000_s1027" style="position:absolute;margin-left:405pt;margin-top:14.7pt;width:81pt;height:2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">
                <v:textbox>
                  <w:txbxContent>
                    <w:p w14:paraId="78CE9E8E" w14:textId="3EBCA149" w:rsidR="00730EB3" w:rsidRPr="00D367F9" w:rsidRDefault="00730EB3" w:rsidP="00730EB3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D367F9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Mã đề:</w:t>
                      </w:r>
                      <w:r w:rsidR="00653CC2" w:rsidRPr="00D367F9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1111</w:t>
                      </w:r>
                    </w:p>
                  </w:txbxContent>
                </v:textbox>
              </v:rect>
            </w:pict>
          </mc:Fallback>
        </mc:AlternateContent>
      </w:r>
    </w:p>
    <w:p w14:paraId="683E6064" w14:textId="77777777" w:rsidR="00730EB3" w:rsidRPr="00730EB3" w:rsidRDefault="00730EB3" w:rsidP="00730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0EB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</w:t>
      </w:r>
    </w:p>
    <w:p w14:paraId="3C04B8F1" w14:textId="77777777" w:rsidR="00730EB3" w:rsidRPr="00730EB3" w:rsidRDefault="00730EB3" w:rsidP="00730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37BC83" w14:textId="77777777" w:rsidR="00730EB3" w:rsidRPr="00730EB3" w:rsidRDefault="00730EB3" w:rsidP="00730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147A198" w14:textId="77777777" w:rsidR="00730EB3" w:rsidRPr="00730EB3" w:rsidRDefault="00730EB3" w:rsidP="00730E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30EB3">
        <w:rPr>
          <w:rFonts w:ascii="Times New Roman" w:eastAsia="Times New Roman" w:hAnsi="Times New Roman" w:cs="Times New Roman"/>
          <w:sz w:val="24"/>
          <w:szCs w:val="24"/>
        </w:rPr>
        <w:t>Họ và tên học sinh:………………..……………. Lớp:…………………………</w:t>
      </w:r>
    </w:p>
    <w:p w14:paraId="540EF9F1" w14:textId="213368F4" w:rsidR="00730EB3" w:rsidRPr="00730EB3" w:rsidRDefault="00730EB3" w:rsidP="00730E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0EB3">
        <w:rPr>
          <w:rFonts w:ascii="Times New Roman" w:eastAsia="Times New Roman" w:hAnsi="Times New Roman" w:cs="Times New Roman"/>
          <w:noProof/>
          <w:sz w:val="24"/>
          <w:szCs w:val="24"/>
          <w:lang w:eastAsia="ko-K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392CADD" wp14:editId="48989906">
                <wp:simplePos x="0" y="0"/>
                <wp:positionH relativeFrom="column">
                  <wp:posOffset>0</wp:posOffset>
                </wp:positionH>
                <wp:positionV relativeFrom="paragraph">
                  <wp:posOffset>30480</wp:posOffset>
                </wp:positionV>
                <wp:extent cx="6578600" cy="0"/>
                <wp:effectExtent l="9525" t="11430" r="12700" b="7620"/>
                <wp:wrapNone/>
                <wp:docPr id="1554292966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C50D54" id="Straight Connector 1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4pt" to="518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"/>
            </w:pict>
          </mc:Fallback>
        </mc:AlternateContent>
      </w:r>
    </w:p>
    <w:p w14:paraId="564535E8" w14:textId="72347E63" w:rsidR="00126D9D" w:rsidRDefault="00000000" w:rsidP="00126D9D">
      <w:pPr>
        <w:spacing w:before="120" w:after="0"/>
        <w:jc w:val="both"/>
      </w:pPr>
      <w:r>
        <w:rPr>
          <w:rFonts w:ascii="Times New Roman" w:hAnsi="Times New Roman"/>
          <w:b/>
          <w:color w:val="0000FF"/>
          <w:sz w:val="24"/>
        </w:rPr>
        <w:t xml:space="preserve">PHẦN I. </w:t>
      </w:r>
      <w:r w:rsidR="00653CC2" w:rsidRPr="00653CC2">
        <w:rPr>
          <w:rFonts w:ascii="Times New Roman" w:hAnsi="Times New Roman" w:cs="Times New Roman"/>
          <w:b/>
          <w:i/>
          <w:iCs/>
          <w:color w:val="0000FF"/>
          <w:sz w:val="24"/>
          <w:szCs w:val="24"/>
        </w:rPr>
        <w:t>(3 điểm)</w:t>
      </w:r>
      <w:r w:rsidR="00653CC2" w:rsidRPr="004C209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FF"/>
          <w:sz w:val="24"/>
        </w:rPr>
        <w:t xml:space="preserve">Câu trắc nghiệm nhiều phương án lựa chọn. </w:t>
      </w:r>
      <w:r>
        <w:rPr>
          <w:rFonts w:ascii="Times New Roman" w:hAnsi="Times New Roman"/>
          <w:color w:val="0000FF"/>
          <w:sz w:val="24"/>
        </w:rPr>
        <w:t>Thí sinh trả lời từ câu 1 đến câu 12. Mỗi câu hỏi thí sinh chỉ chọn một phương án.</w:t>
      </w:r>
    </w:p>
    <w:p w14:paraId="3831DC93" w14:textId="77777777" w:rsidR="00F2546B" w:rsidRPr="00F2546B" w:rsidRDefault="00000000" w:rsidP="00F2546B">
      <w:p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b/>
          <w:kern w:val="2"/>
          <w:sz w:val="24"/>
          <w:szCs w:val="24"/>
          <w:lang w:val="nl-NL"/>
        </w:rPr>
      </w:pPr>
      <w:r w:rsidRPr="00F2546B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val="vi-VN"/>
        </w:rPr>
        <w:t>Câu 1</w:t>
      </w:r>
      <w:r w:rsidRPr="00F2546B">
        <w:rPr>
          <w:rFonts w:ascii="Times New Roman" w:eastAsia="Times New Roman" w:hAnsi="Times New Roman" w:cs="Times New Roman"/>
          <w:b/>
          <w:bCs/>
          <w:kern w:val="2"/>
          <w:sz w:val="24"/>
          <w:szCs w:val="24"/>
        </w:rPr>
        <w:t>.</w:t>
      </w:r>
      <w:r w:rsidRPr="00F2546B">
        <w:rPr>
          <w:rFonts w:ascii="Times New Roman" w:eastAsia="Times New Roman" w:hAnsi="Times New Roman" w:cs="Times New Roman"/>
          <w:kern w:val="2"/>
          <w:sz w:val="24"/>
          <w:szCs w:val="24"/>
          <w:lang w:val="vi-VN"/>
        </w:rPr>
        <w:t xml:space="preserve"> </w:t>
      </w:r>
      <w:r w:rsidRPr="00F2546B">
        <w:rPr>
          <w:rFonts w:ascii="Times New Roman" w:eastAsia="Calibri" w:hAnsi="Times New Roman" w:cs="Times New Roman"/>
          <w:kern w:val="2"/>
          <w:sz w:val="24"/>
          <w:szCs w:val="24"/>
          <w:lang w:val="nl-NL"/>
        </w:rPr>
        <w:t xml:space="preserve">Khoảng cách từ điểm </w:t>
      </w:r>
      <w:r>
        <w:rPr>
          <w:rFonts w:ascii="Times New Roman" w:eastAsia="Calibri" w:hAnsi="Times New Roman" w:cs="Times New Roman"/>
          <w:kern w:val="2"/>
          <w:position w:val="-14"/>
          <w:sz w:val="24"/>
          <w:szCs w:val="24"/>
        </w:rPr>
        <w:object w:dxaOrig="731" w:dyaOrig="404" w14:anchorId="0CB99F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8pt;height:20.2pt" o:ole="">
            <v:imagedata r:id="rId8" o:title=""/>
          </v:shape>
          <o:OLEObject Type="Embed" ProgID="Equation.DSMT4" ShapeID="_x0000_i1025" DrawAspect="Content" ObjectID="_1833601507" r:id="rId9"/>
        </w:object>
      </w:r>
      <w:r w:rsidRPr="00F2546B">
        <w:rPr>
          <w:rFonts w:ascii="Times New Roman" w:eastAsia="Calibri" w:hAnsi="Times New Roman" w:cs="Times New Roman"/>
          <w:kern w:val="2"/>
          <w:sz w:val="24"/>
          <w:szCs w:val="24"/>
          <w:lang w:val="nl-NL"/>
        </w:rPr>
        <w:t xml:space="preserve"> đến đường thẳng </w:t>
      </w:r>
      <w:r>
        <w:rPr>
          <w:rFonts w:ascii="Times New Roman" w:eastAsia="Calibri" w:hAnsi="Times New Roman" w:cs="Times New Roman"/>
          <w:kern w:val="2"/>
          <w:position w:val="-10"/>
          <w:sz w:val="24"/>
          <w:szCs w:val="24"/>
        </w:rPr>
        <w:object w:dxaOrig="1909" w:dyaOrig="316" w14:anchorId="483381A4">
          <v:shape id="_x0000_i1026" type="#_x0000_t75" style="width:95.3pt;height:15.55pt" o:ole="">
            <v:imagedata r:id="rId10" o:title=""/>
          </v:shape>
          <o:OLEObject Type="Embed" ProgID="Equation.DSMT4" ShapeID="_x0000_i1026" DrawAspect="Content" ObjectID="_1833601508" r:id="rId11"/>
        </w:object>
      </w:r>
      <w:r w:rsidRPr="00F2546B">
        <w:rPr>
          <w:rFonts w:ascii="Times New Roman" w:eastAsia="Calibri" w:hAnsi="Times New Roman" w:cs="Times New Roman"/>
          <w:kern w:val="2"/>
          <w:sz w:val="24"/>
          <w:szCs w:val="24"/>
          <w:lang w:val="nl-NL"/>
        </w:rPr>
        <w:t xml:space="preserve"> là</w:t>
      </w:r>
    </w:p>
    <w:p w14:paraId="6BE7BE54" w14:textId="77777777" w:rsidR="00F2546B" w:rsidRPr="00F2546B" w:rsidRDefault="00000000" w:rsidP="00F2546B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Calibri" w:hAnsi="Times New Roman" w:cs="Times New Roman"/>
          <w:b/>
          <w:kern w:val="2"/>
          <w:sz w:val="24"/>
          <w:szCs w:val="24"/>
          <w:lang w:val="nl-NL"/>
        </w:rPr>
      </w:pPr>
      <w:r w:rsidRPr="00F2546B">
        <w:rPr>
          <w:rFonts w:ascii="Times New Roman" w:eastAsia="Calibri" w:hAnsi="Times New Roman" w:cs="Times New Roman"/>
          <w:b/>
          <w:kern w:val="2"/>
          <w:sz w:val="24"/>
          <w:szCs w:val="24"/>
          <w:lang w:val="nl-NL"/>
        </w:rPr>
        <w:t xml:space="preserve">A. </w:t>
      </w:r>
      <w:r>
        <w:rPr>
          <w:rFonts w:ascii="Times New Roman" w:eastAsia="Calibri" w:hAnsi="Times New Roman" w:cs="Times New Roman"/>
          <w:kern w:val="2"/>
          <w:position w:val="-6"/>
          <w:sz w:val="24"/>
          <w:szCs w:val="24"/>
        </w:rPr>
        <w:object w:dxaOrig="284" w:dyaOrig="305" w14:anchorId="7B013D14">
          <v:shape id="_x0000_i1027" type="#_x0000_t75" style="width:14.5pt;height:15pt" o:ole="">
            <v:imagedata r:id="rId12" o:title=""/>
          </v:shape>
          <o:OLEObject Type="Embed" ProgID="Equation.DSMT4" ShapeID="_x0000_i1027" DrawAspect="Content" ObjectID="_1833601509" r:id="rId13"/>
        </w:object>
      </w:r>
      <w:r w:rsidRPr="00F2546B">
        <w:rPr>
          <w:rFonts w:ascii="Times New Roman" w:eastAsia="Calibri" w:hAnsi="Times New Roman" w:cs="Times New Roman"/>
          <w:kern w:val="2"/>
          <w:sz w:val="24"/>
          <w:szCs w:val="24"/>
          <w:lang w:val="nl-NL"/>
        </w:rPr>
        <w:t>.</w:t>
      </w:r>
      <w:r w:rsidRPr="00F2546B">
        <w:rPr>
          <w:rFonts w:ascii="Times New Roman" w:eastAsia="Calibri" w:hAnsi="Times New Roman" w:cs="Times New Roman"/>
          <w:b/>
          <w:kern w:val="2"/>
          <w:sz w:val="24"/>
          <w:szCs w:val="24"/>
          <w:lang w:val="nl-NL"/>
        </w:rPr>
        <w:tab/>
        <w:t xml:space="preserve">B. </w:t>
      </w:r>
      <w:r>
        <w:rPr>
          <w:rFonts w:ascii="Times New Roman" w:eastAsia="Calibri" w:hAnsi="Times New Roman" w:cs="Times New Roman"/>
          <w:kern w:val="2"/>
          <w:position w:val="-6"/>
          <w:sz w:val="24"/>
          <w:szCs w:val="24"/>
        </w:rPr>
        <w:object w:dxaOrig="458" w:dyaOrig="305" w14:anchorId="7991138F">
          <v:shape id="_x0000_i1028" type="#_x0000_t75" style="width:22.8pt;height:15pt" o:ole="">
            <v:imagedata r:id="rId14" o:title=""/>
          </v:shape>
          <o:OLEObject Type="Embed" ProgID="Equation.DSMT4" ShapeID="_x0000_i1028" DrawAspect="Content" ObjectID="_1833601510" r:id="rId15"/>
        </w:object>
      </w:r>
      <w:r w:rsidRPr="00F2546B">
        <w:rPr>
          <w:rFonts w:ascii="Times New Roman" w:eastAsia="Calibri" w:hAnsi="Times New Roman" w:cs="Times New Roman"/>
          <w:kern w:val="2"/>
          <w:sz w:val="24"/>
          <w:szCs w:val="24"/>
          <w:lang w:val="nl-NL"/>
        </w:rPr>
        <w:t>.</w:t>
      </w:r>
      <w:r w:rsidRPr="00F2546B">
        <w:rPr>
          <w:rFonts w:ascii="Times New Roman" w:eastAsia="Calibri" w:hAnsi="Times New Roman" w:cs="Times New Roman"/>
          <w:b/>
          <w:kern w:val="2"/>
          <w:sz w:val="24"/>
          <w:szCs w:val="24"/>
          <w:lang w:val="nl-NL"/>
        </w:rPr>
        <w:tab/>
        <w:t xml:space="preserve">C. </w:t>
      </w:r>
      <w:r>
        <w:rPr>
          <w:rFonts w:ascii="Times New Roman" w:eastAsia="Calibri" w:hAnsi="Times New Roman" w:cs="Times New Roman"/>
          <w:kern w:val="2"/>
          <w:position w:val="-4"/>
          <w:sz w:val="24"/>
          <w:szCs w:val="24"/>
        </w:rPr>
        <w:object w:dxaOrig="316" w:dyaOrig="251" w14:anchorId="4DA85959">
          <v:shape id="_x0000_i1029" type="#_x0000_t75" style="width:15.55pt;height:12.45pt" o:ole="">
            <v:imagedata r:id="rId16" o:title=""/>
          </v:shape>
          <o:OLEObject Type="Embed" ProgID="Equation.DSMT4" ShapeID="_x0000_i1029" DrawAspect="Content" ObjectID="_1833601511" r:id="rId17"/>
        </w:object>
      </w:r>
      <w:r w:rsidRPr="00F2546B">
        <w:rPr>
          <w:rFonts w:ascii="Times New Roman" w:eastAsia="Calibri" w:hAnsi="Times New Roman" w:cs="Times New Roman"/>
          <w:kern w:val="2"/>
          <w:sz w:val="24"/>
          <w:szCs w:val="24"/>
          <w:lang w:val="nl-NL"/>
        </w:rPr>
        <w:t>.</w:t>
      </w:r>
      <w:r w:rsidRPr="00F2546B">
        <w:rPr>
          <w:rFonts w:ascii="Times New Roman" w:eastAsia="Calibri" w:hAnsi="Times New Roman" w:cs="Times New Roman"/>
          <w:b/>
          <w:kern w:val="2"/>
          <w:sz w:val="24"/>
          <w:szCs w:val="24"/>
          <w:lang w:val="nl-NL"/>
        </w:rPr>
        <w:tab/>
      </w:r>
      <w:r w:rsidRPr="00CC0E2E">
        <w:rPr>
          <w:rFonts w:ascii="Times New Roman" w:eastAsia="Calibri" w:hAnsi="Times New Roman" w:cs="Times New Roman"/>
          <w:b/>
          <w:kern w:val="2"/>
          <w:sz w:val="24"/>
          <w:szCs w:val="24"/>
          <w:lang w:val="nl-NL"/>
        </w:rPr>
        <w:t>D.</w:t>
      </w:r>
      <w:r w:rsidRPr="00F2546B">
        <w:rPr>
          <w:rFonts w:ascii="Times New Roman" w:eastAsia="Calibri" w:hAnsi="Times New Roman" w:cs="Times New Roman"/>
          <w:b/>
          <w:kern w:val="2"/>
          <w:sz w:val="24"/>
          <w:szCs w:val="24"/>
          <w:lang w:val="nl-NL"/>
        </w:rPr>
        <w:t xml:space="preserve"> </w:t>
      </w:r>
      <w:r>
        <w:rPr>
          <w:rFonts w:ascii="Times New Roman" w:eastAsia="Calibri" w:hAnsi="Times New Roman" w:cs="Times New Roman"/>
          <w:kern w:val="2"/>
          <w:position w:val="-4"/>
          <w:sz w:val="24"/>
          <w:szCs w:val="24"/>
        </w:rPr>
        <w:object w:dxaOrig="153" w:dyaOrig="251" w14:anchorId="4E7883AC">
          <v:shape id="_x0000_i1030" type="#_x0000_t75" style="width:7.75pt;height:12.45pt" o:ole="">
            <v:imagedata r:id="rId18" o:title=""/>
          </v:shape>
          <o:OLEObject Type="Embed" ProgID="Equation.DSMT4" ShapeID="_x0000_i1030" DrawAspect="Content" ObjectID="_1833601512" r:id="rId19"/>
        </w:object>
      </w:r>
      <w:r w:rsidRPr="00F2546B">
        <w:rPr>
          <w:rFonts w:ascii="Times New Roman" w:eastAsia="Calibri" w:hAnsi="Times New Roman" w:cs="Times New Roman"/>
          <w:b/>
          <w:kern w:val="2"/>
          <w:sz w:val="24"/>
          <w:szCs w:val="24"/>
          <w:lang w:val="nl-NL"/>
        </w:rPr>
        <w:t>.</w:t>
      </w:r>
    </w:p>
    <w:p w14:paraId="347D8EEF" w14:textId="77777777" w:rsidR="00F2546B" w:rsidRPr="00F2546B" w:rsidRDefault="00000000" w:rsidP="00F2546B">
      <w:pPr>
        <w:tabs>
          <w:tab w:val="left" w:pos="992"/>
        </w:tabs>
        <w:spacing w:after="160" w:line="259" w:lineRule="auto"/>
        <w:ind w:left="992" w:hanging="992"/>
        <w:jc w:val="both"/>
        <w:rPr>
          <w:rFonts w:ascii="Times New Roman" w:eastAsia="Arial" w:hAnsi="Times New Roman" w:cs="Times New Roman"/>
          <w:b/>
          <w:sz w:val="24"/>
          <w:szCs w:val="24"/>
          <w:lang w:val="vi-VN"/>
        </w:rPr>
      </w:pPr>
      <w:r w:rsidRPr="00F2546B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val="vi-VN"/>
        </w:rPr>
        <w:t>Câu 2</w:t>
      </w:r>
      <w:r w:rsidRPr="00F2546B">
        <w:rPr>
          <w:rFonts w:ascii="Times New Roman" w:eastAsia="Times New Roman" w:hAnsi="Times New Roman" w:cs="Times New Roman"/>
          <w:b/>
          <w:bCs/>
          <w:kern w:val="2"/>
          <w:sz w:val="24"/>
          <w:szCs w:val="24"/>
        </w:rPr>
        <w:t>.</w:t>
      </w:r>
      <w:r w:rsidRPr="00F2546B">
        <w:rPr>
          <w:rFonts w:ascii="Times New Roman" w:eastAsia="Times New Roman" w:hAnsi="Times New Roman" w:cs="Times New Roman"/>
          <w:kern w:val="2"/>
          <w:sz w:val="24"/>
          <w:szCs w:val="24"/>
          <w:lang w:val="vi-VN"/>
        </w:rPr>
        <w:t xml:space="preserve"> </w:t>
      </w:r>
      <w:r w:rsidRPr="00F2546B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Phương trình tham số của đường thẳng đi qua </w:t>
      </w:r>
      <w:r>
        <w:rPr>
          <w:rFonts w:ascii="Times New Roman" w:eastAsia="Arial" w:hAnsi="Times New Roman" w:cs="Times New Roman"/>
          <w:position w:val="-10"/>
          <w:sz w:val="24"/>
          <w:szCs w:val="24"/>
          <w:lang w:val="vi-VN"/>
        </w:rPr>
        <w:object w:dxaOrig="829" w:dyaOrig="316" w14:anchorId="00603D3F">
          <v:shape id="_x0000_i1031" type="#_x0000_t75" style="width:41.45pt;height:15.55pt" o:ole="">
            <v:imagedata r:id="rId20" o:title=""/>
          </v:shape>
          <o:OLEObject Type="Embed" ProgID="Equation.DSMT4" ShapeID="_x0000_i1031" DrawAspect="Content" ObjectID="_1833601513" r:id="rId21"/>
        </w:object>
      </w:r>
      <w:r w:rsidRPr="00F2546B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, nhận </w:t>
      </w:r>
      <w:r>
        <w:rPr>
          <w:rFonts w:ascii="Times New Roman" w:eastAsia="Arial" w:hAnsi="Times New Roman" w:cs="Times New Roman"/>
          <w:position w:val="-10"/>
          <w:sz w:val="24"/>
          <w:szCs w:val="24"/>
          <w:lang w:val="vi-VN"/>
        </w:rPr>
        <w:object w:dxaOrig="1036" w:dyaOrig="316" w14:anchorId="071A529C">
          <v:shape id="_x0000_i1032" type="#_x0000_t75" style="width:51.8pt;height:15.55pt" o:ole="">
            <v:imagedata r:id="rId22" o:title=""/>
          </v:shape>
          <o:OLEObject Type="Embed" ProgID="Equation.DSMT4" ShapeID="_x0000_i1032" DrawAspect="Content" ObjectID="_1833601514" r:id="rId23"/>
        </w:object>
      </w:r>
      <w:r w:rsidRPr="00F2546B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làm vectơ chỉ phương là</w:t>
      </w:r>
    </w:p>
    <w:p w14:paraId="4FE12863" w14:textId="77777777" w:rsidR="00F2546B" w:rsidRPr="00F2546B" w:rsidRDefault="00000000" w:rsidP="00F2546B">
      <w:pPr>
        <w:tabs>
          <w:tab w:val="left" w:pos="992"/>
          <w:tab w:val="left" w:pos="3402"/>
          <w:tab w:val="left" w:pos="5669"/>
          <w:tab w:val="left" w:pos="7937"/>
        </w:tabs>
        <w:spacing w:after="160" w:line="259" w:lineRule="auto"/>
        <w:ind w:left="992"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CC0E2E">
        <w:rPr>
          <w:rFonts w:ascii="Times New Roman" w:eastAsia="Arial" w:hAnsi="Times New Roman" w:cs="Times New Roman"/>
          <w:b/>
          <w:sz w:val="24"/>
          <w:szCs w:val="24"/>
          <w:lang w:val="vi-VN"/>
        </w:rPr>
        <w:t>A.</w:t>
      </w:r>
      <w:r w:rsidRPr="00F2546B">
        <w:rPr>
          <w:rFonts w:ascii="Times New Roman" w:eastAsia="Arial" w:hAnsi="Times New Roman" w:cs="Times New Roman"/>
          <w:b/>
          <w:sz w:val="24"/>
          <w:szCs w:val="24"/>
          <w:lang w:val="vi-VN"/>
        </w:rPr>
        <w:t xml:space="preserve"> </w:t>
      </w:r>
      <w:r>
        <w:rPr>
          <w:rFonts w:ascii="Times New Roman" w:eastAsia="Arial" w:hAnsi="Times New Roman" w:cs="Times New Roman"/>
          <w:position w:val="-30"/>
          <w:sz w:val="24"/>
          <w:szCs w:val="24"/>
          <w:lang w:val="vi-VN"/>
        </w:rPr>
        <w:object w:dxaOrig="1211" w:dyaOrig="720" w14:anchorId="17DFF169">
          <v:shape id="_x0000_i1033" type="#_x0000_t75" style="width:60.6pt;height:36.25pt" o:ole="">
            <v:imagedata r:id="rId24" o:title=""/>
          </v:shape>
          <o:OLEObject Type="Embed" ProgID="Equation.DSMT4" ShapeID="_x0000_i1033" DrawAspect="Content" ObjectID="_1833601515" r:id="rId25"/>
        </w:object>
      </w:r>
      <w:r w:rsidRPr="00F2546B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  <w:r w:rsidRPr="00F2546B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F2546B">
        <w:rPr>
          <w:rFonts w:ascii="Times New Roman" w:eastAsia="Arial" w:hAnsi="Times New Roman" w:cs="Times New Roman"/>
          <w:b/>
          <w:sz w:val="24"/>
          <w:szCs w:val="24"/>
          <w:lang w:val="vi-VN"/>
        </w:rPr>
        <w:t>B.</w:t>
      </w:r>
      <w:r w:rsidRPr="00F2546B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</w:t>
      </w:r>
      <w:r>
        <w:rPr>
          <w:rFonts w:ascii="Times New Roman" w:eastAsia="Arial" w:hAnsi="Times New Roman" w:cs="Times New Roman"/>
          <w:position w:val="-30"/>
          <w:sz w:val="24"/>
          <w:szCs w:val="24"/>
          <w:lang w:val="vi-VN"/>
        </w:rPr>
        <w:object w:dxaOrig="1080" w:dyaOrig="720" w14:anchorId="053CF69F">
          <v:shape id="_x0000_i1034" type="#_x0000_t75" style="width:53.85pt;height:36.25pt" o:ole="">
            <v:imagedata r:id="rId26" o:title=""/>
          </v:shape>
          <o:OLEObject Type="Embed" ProgID="Equation.DSMT4" ShapeID="_x0000_i1034" DrawAspect="Content" ObjectID="_1833601516" r:id="rId27"/>
        </w:object>
      </w:r>
      <w:r w:rsidRPr="00F2546B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  <w:r w:rsidRPr="00F2546B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F2546B">
        <w:rPr>
          <w:rFonts w:ascii="Times New Roman" w:eastAsia="Arial" w:hAnsi="Times New Roman" w:cs="Times New Roman"/>
          <w:b/>
          <w:sz w:val="24"/>
          <w:szCs w:val="24"/>
          <w:lang w:val="vi-VN"/>
        </w:rPr>
        <w:t>C.</w:t>
      </w:r>
      <w:r w:rsidRPr="00F2546B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</w:t>
      </w:r>
      <w:r>
        <w:rPr>
          <w:rFonts w:ascii="Times New Roman" w:eastAsia="Arial" w:hAnsi="Times New Roman" w:cs="Times New Roman"/>
          <w:position w:val="-10"/>
          <w:sz w:val="24"/>
          <w:szCs w:val="24"/>
          <w:lang w:val="vi-VN"/>
        </w:rPr>
        <w:object w:dxaOrig="1331" w:dyaOrig="316" w14:anchorId="0ECDDFCF">
          <v:shape id="_x0000_i1035" type="#_x0000_t75" style="width:66.8pt;height:15.55pt" o:ole="">
            <v:imagedata r:id="rId28" o:title=""/>
          </v:shape>
          <o:OLEObject Type="Embed" ProgID="Equation.DSMT4" ShapeID="_x0000_i1035" DrawAspect="Content" ObjectID="_1833601517" r:id="rId29"/>
        </w:object>
      </w:r>
      <w:r w:rsidRPr="00F2546B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  <w:r w:rsidRPr="00F2546B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F2546B">
        <w:rPr>
          <w:rFonts w:ascii="Times New Roman" w:eastAsia="Arial" w:hAnsi="Times New Roman" w:cs="Times New Roman"/>
          <w:b/>
          <w:sz w:val="24"/>
          <w:szCs w:val="24"/>
          <w:lang w:val="vi-VN"/>
        </w:rPr>
        <w:t>D.</w:t>
      </w:r>
      <w:r w:rsidRPr="00F2546B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</w:t>
      </w:r>
      <w:r>
        <w:rPr>
          <w:rFonts w:ascii="Times New Roman" w:eastAsia="Arial" w:hAnsi="Times New Roman" w:cs="Times New Roman"/>
          <w:position w:val="-10"/>
          <w:sz w:val="24"/>
          <w:szCs w:val="24"/>
          <w:lang w:val="vi-VN"/>
        </w:rPr>
        <w:object w:dxaOrig="1505" w:dyaOrig="316" w14:anchorId="0B0FC036">
          <v:shape id="_x0000_i1036" type="#_x0000_t75" style="width:75.1pt;height:15.55pt" o:ole="">
            <v:imagedata r:id="rId30" o:title=""/>
          </v:shape>
          <o:OLEObject Type="Embed" ProgID="Equation.DSMT4" ShapeID="_x0000_i1036" DrawAspect="Content" ObjectID="_1833601518" r:id="rId31"/>
        </w:object>
      </w:r>
      <w:r w:rsidRPr="00F2546B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14:paraId="0BD73556" w14:textId="77777777" w:rsidR="00F2546B" w:rsidRPr="00F2546B" w:rsidRDefault="00000000" w:rsidP="00F2546B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Calibri" w:hAnsi="Times New Roman" w:cs="Times New Roman"/>
          <w:bCs/>
          <w:kern w:val="2"/>
          <w:sz w:val="24"/>
          <w:szCs w:val="24"/>
        </w:rPr>
      </w:pPr>
      <w:r w:rsidRPr="00F2546B">
        <w:rPr>
          <w:rFonts w:ascii="Times New Roman" w:eastAsia="Calibri" w:hAnsi="Times New Roman" w:cs="Times New Roman"/>
          <w:b/>
          <w:bCs/>
          <w:kern w:val="2"/>
          <w:sz w:val="24"/>
          <w:szCs w:val="24"/>
        </w:rPr>
        <w:t xml:space="preserve">Câu 3. </w:t>
      </w:r>
      <w:r w:rsidRPr="00F2546B">
        <w:rPr>
          <w:rFonts w:ascii="Times New Roman" w:eastAsia="Calibri" w:hAnsi="Times New Roman" w:cs="Times New Roman"/>
          <w:bCs/>
          <w:kern w:val="2"/>
          <w:sz w:val="24"/>
          <w:szCs w:val="24"/>
        </w:rPr>
        <w:t xml:space="preserve">Cho hàm số bậc hai </w:t>
      </w:r>
      <w:r>
        <w:rPr>
          <w:rFonts w:ascii="Times New Roman" w:eastAsia="Calibri" w:hAnsi="Times New Roman" w:cs="Times New Roman"/>
          <w:kern w:val="2"/>
          <w:position w:val="-14"/>
          <w:sz w:val="24"/>
          <w:szCs w:val="24"/>
        </w:rPr>
        <w:object w:dxaOrig="3065" w:dyaOrig="393" w14:anchorId="764D95B1">
          <v:shape id="_x0000_i1037" type="#_x0000_t75" style="width:152.8pt;height:19.7pt" o:ole="">
            <v:imagedata r:id="rId32" o:title=""/>
          </v:shape>
          <o:OLEObject Type="Embed" ProgID="Equation.DSMT4" ShapeID="_x0000_i1037" DrawAspect="Content" ObjectID="_1833601519" r:id="rId33"/>
        </w:object>
      </w:r>
      <w:r w:rsidRPr="00F2546B">
        <w:rPr>
          <w:rFonts w:ascii="Times New Roman" w:eastAsia="Calibri" w:hAnsi="Times New Roman" w:cs="Times New Roman"/>
          <w:bCs/>
          <w:kern w:val="2"/>
          <w:sz w:val="24"/>
          <w:szCs w:val="24"/>
        </w:rPr>
        <w:t xml:space="preserve"> có đồ thị như hình vẽ sau. Khẳng định nào sau đây là đúng?</w:t>
      </w:r>
    </w:p>
    <w:p w14:paraId="5A25CFC6" w14:textId="77777777" w:rsidR="00F2546B" w:rsidRPr="00F2546B" w:rsidRDefault="00000000" w:rsidP="00F2546B">
      <w:pPr>
        <w:spacing w:after="120"/>
        <w:ind w:left="992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</w:rPr>
      </w:pPr>
      <w:r w:rsidRPr="00F2546B">
        <w:rPr>
          <w:rFonts w:ascii="Times New Roman" w:eastAsia="Calibri" w:hAnsi="Times New Roman" w:cs="Times New Roman"/>
          <w:noProof/>
          <w:kern w:val="2"/>
          <w:sz w:val="24"/>
          <w:szCs w:val="24"/>
        </w:rPr>
        <w:drawing>
          <wp:inline distT="0" distB="0" distL="0" distR="0" wp14:anchorId="1974A718" wp14:editId="6398CDC6">
            <wp:extent cx="3619351" cy="2125980"/>
            <wp:effectExtent l="0" t="0" r="635" b="7620"/>
            <wp:docPr id="358858915" name="Picture 358858915" descr="Giải bài 16 Hàm số bậc ha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322407" name="Picture 408" descr="Giải bài 16 Hàm số bậc hai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5235" cy="2147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A0CD39" w14:textId="5B43030E" w:rsidR="008573E1" w:rsidRDefault="00000000">
      <w:pPr>
        <w:tabs>
          <w:tab w:val="left" w:pos="302"/>
          <w:tab w:val="left" w:pos="5371"/>
        </w:tabs>
        <w:spacing w:after="0"/>
      </w:pPr>
      <w:r w:rsidRPr="00F2546B">
        <w:rPr>
          <w:rFonts w:ascii="Times New Roman" w:eastAsia="Calibri" w:hAnsi="Times New Roman" w:cs="Times New Roman"/>
          <w:b/>
          <w:kern w:val="2"/>
          <w:sz w:val="24"/>
          <w:szCs w:val="24"/>
        </w:rPr>
        <w:tab/>
      </w:r>
      <w:r w:rsidR="00CC0E2E">
        <w:rPr>
          <w:rFonts w:ascii="Times New Roman" w:eastAsia="Calibri" w:hAnsi="Times New Roman" w:cs="Times New Roman"/>
          <w:b/>
          <w:kern w:val="2"/>
          <w:sz w:val="24"/>
          <w:szCs w:val="24"/>
        </w:rPr>
        <w:t xml:space="preserve">         </w:t>
      </w:r>
      <w:r w:rsidRPr="00F2546B">
        <w:rPr>
          <w:rFonts w:ascii="Times New Roman" w:eastAsia="Calibri" w:hAnsi="Times New Roman" w:cs="Times New Roman"/>
          <w:b/>
          <w:kern w:val="2"/>
          <w:sz w:val="24"/>
          <w:szCs w:val="24"/>
        </w:rPr>
        <w:t xml:space="preserve">A. </w:t>
      </w:r>
      <w:r w:rsidRPr="00F2546B">
        <w:rPr>
          <w:rFonts w:ascii="Times New Roman" w:eastAsia="Times New Roman" w:hAnsi="Times New Roman" w:cs="Times New Roman"/>
          <w:bCs/>
          <w:kern w:val="2"/>
          <w:sz w:val="24"/>
          <w:szCs w:val="24"/>
        </w:rPr>
        <w:t xml:space="preserve">Hàm số nghich biến trên khoảng </w:t>
      </w:r>
      <w:r>
        <w:rPr>
          <w:rFonts w:ascii="Times New Roman" w:eastAsia="Times New Roman" w:hAnsi="Times New Roman" w:cs="Times New Roman"/>
          <w:bCs/>
          <w:kern w:val="2"/>
          <w:position w:val="-14"/>
          <w:sz w:val="24"/>
          <w:szCs w:val="24"/>
        </w:rPr>
        <w:object w:dxaOrig="884" w:dyaOrig="393" w14:anchorId="11D377B3">
          <v:shape id="_x0000_i1038" type="#_x0000_t75" style="width:44.55pt;height:19.7pt" o:ole="">
            <v:imagedata r:id="rId35" o:title=""/>
          </v:shape>
          <o:OLEObject Type="Embed" ProgID="Equation.DSMT4" ShapeID="_x0000_i1038" DrawAspect="Content" ObjectID="_1833601520" r:id="rId36"/>
        </w:object>
      </w:r>
      <w:r w:rsidRPr="00F2546B">
        <w:rPr>
          <w:rFonts w:ascii="Times New Roman" w:eastAsia="Calibri" w:hAnsi="Times New Roman" w:cs="Times New Roman"/>
          <w:bCs/>
          <w:kern w:val="2"/>
          <w:sz w:val="24"/>
          <w:szCs w:val="24"/>
        </w:rPr>
        <w:t>.</w:t>
      </w:r>
      <w:r w:rsidRPr="00F2546B">
        <w:rPr>
          <w:rFonts w:ascii="Times New Roman" w:eastAsia="Calibri" w:hAnsi="Times New Roman" w:cs="Times New Roman"/>
          <w:b/>
          <w:kern w:val="2"/>
          <w:sz w:val="24"/>
          <w:szCs w:val="24"/>
        </w:rPr>
        <w:tab/>
      </w:r>
      <w:r w:rsidR="00CC0E2E">
        <w:rPr>
          <w:rFonts w:ascii="Times New Roman" w:eastAsia="Calibri" w:hAnsi="Times New Roman" w:cs="Times New Roman"/>
          <w:b/>
          <w:kern w:val="2"/>
          <w:sz w:val="24"/>
          <w:szCs w:val="24"/>
        </w:rPr>
        <w:t xml:space="preserve">   </w:t>
      </w:r>
      <w:r w:rsidRPr="00F2546B">
        <w:rPr>
          <w:rFonts w:ascii="Times New Roman" w:eastAsia="Calibri" w:hAnsi="Times New Roman" w:cs="Times New Roman"/>
          <w:b/>
          <w:kern w:val="2"/>
          <w:sz w:val="24"/>
          <w:szCs w:val="24"/>
        </w:rPr>
        <w:t xml:space="preserve">B. </w:t>
      </w:r>
      <w:r w:rsidRPr="00F2546B">
        <w:rPr>
          <w:rFonts w:ascii="Times New Roman" w:eastAsia="Times New Roman" w:hAnsi="Times New Roman" w:cs="Times New Roman"/>
          <w:bCs/>
          <w:kern w:val="2"/>
          <w:sz w:val="24"/>
          <w:szCs w:val="24"/>
        </w:rPr>
        <w:t xml:space="preserve">Hàm số đồng biến trên khoảng </w:t>
      </w:r>
      <w:r>
        <w:rPr>
          <w:rFonts w:ascii="Times New Roman" w:eastAsia="Times New Roman" w:hAnsi="Times New Roman" w:cs="Times New Roman"/>
          <w:bCs/>
          <w:kern w:val="2"/>
          <w:position w:val="-14"/>
          <w:sz w:val="24"/>
          <w:szCs w:val="24"/>
        </w:rPr>
        <w:object w:dxaOrig="753" w:dyaOrig="393" w14:anchorId="78A3C4F2">
          <v:shape id="_x0000_i1039" type="#_x0000_t75" style="width:37.8pt;height:19.7pt" o:ole="">
            <v:imagedata r:id="rId37" o:title=""/>
          </v:shape>
          <o:OLEObject Type="Embed" ProgID="Equation.DSMT4" ShapeID="_x0000_i1039" DrawAspect="Content" ObjectID="_1833601521" r:id="rId38"/>
        </w:object>
      </w:r>
      <w:r w:rsidRPr="00F2546B">
        <w:rPr>
          <w:rFonts w:ascii="Times New Roman" w:eastAsia="Calibri" w:hAnsi="Times New Roman" w:cs="Times New Roman"/>
          <w:kern w:val="2"/>
          <w:sz w:val="24"/>
          <w:szCs w:val="24"/>
        </w:rPr>
        <w:t>.</w:t>
      </w:r>
    </w:p>
    <w:p w14:paraId="6EEDEBEE" w14:textId="34D9170A" w:rsidR="008573E1" w:rsidRDefault="00000000">
      <w:pPr>
        <w:tabs>
          <w:tab w:val="left" w:pos="302"/>
          <w:tab w:val="left" w:pos="5371"/>
        </w:tabs>
        <w:spacing w:after="0"/>
      </w:pPr>
      <w:r w:rsidRPr="00F2546B">
        <w:rPr>
          <w:rFonts w:ascii="Times New Roman" w:eastAsia="Calibri" w:hAnsi="Times New Roman" w:cs="Times New Roman"/>
          <w:b/>
          <w:kern w:val="2"/>
          <w:sz w:val="24"/>
          <w:szCs w:val="24"/>
        </w:rPr>
        <w:tab/>
      </w:r>
      <w:r w:rsidR="00CC0E2E">
        <w:rPr>
          <w:rFonts w:ascii="Times New Roman" w:eastAsia="Calibri" w:hAnsi="Times New Roman" w:cs="Times New Roman"/>
          <w:b/>
          <w:kern w:val="2"/>
          <w:sz w:val="24"/>
          <w:szCs w:val="24"/>
        </w:rPr>
        <w:t xml:space="preserve">         </w:t>
      </w:r>
      <w:r w:rsidRPr="00F2546B">
        <w:rPr>
          <w:rFonts w:ascii="Times New Roman" w:eastAsia="Calibri" w:hAnsi="Times New Roman" w:cs="Times New Roman"/>
          <w:b/>
          <w:kern w:val="2"/>
          <w:sz w:val="24"/>
          <w:szCs w:val="24"/>
        </w:rPr>
        <w:t xml:space="preserve">C. </w:t>
      </w:r>
      <w:r w:rsidRPr="00F2546B">
        <w:rPr>
          <w:rFonts w:ascii="Times New Roman" w:eastAsia="Times New Roman" w:hAnsi="Times New Roman" w:cs="Times New Roman"/>
          <w:bCs/>
          <w:kern w:val="2"/>
          <w:sz w:val="24"/>
          <w:szCs w:val="24"/>
        </w:rPr>
        <w:t xml:space="preserve">Hàm số nghịch biến trên khoảng </w:t>
      </w:r>
      <w:r>
        <w:rPr>
          <w:rFonts w:ascii="Times New Roman" w:eastAsia="Times New Roman" w:hAnsi="Times New Roman" w:cs="Times New Roman"/>
          <w:bCs/>
          <w:kern w:val="2"/>
          <w:position w:val="-14"/>
          <w:sz w:val="24"/>
          <w:szCs w:val="24"/>
        </w:rPr>
        <w:object w:dxaOrig="753" w:dyaOrig="393" w14:anchorId="3DC77D96">
          <v:shape id="_x0000_i1040" type="#_x0000_t75" style="width:37.8pt;height:19.7pt" o:ole="">
            <v:imagedata r:id="rId39" o:title=""/>
          </v:shape>
          <o:OLEObject Type="Embed" ProgID="Equation.DSMT4" ShapeID="_x0000_i1040" DrawAspect="Content" ObjectID="_1833601522" r:id="rId40"/>
        </w:object>
      </w:r>
      <w:r w:rsidRPr="00F2546B">
        <w:rPr>
          <w:rFonts w:ascii="Times New Roman" w:eastAsia="Calibri" w:hAnsi="Times New Roman" w:cs="Times New Roman"/>
          <w:bCs/>
          <w:kern w:val="2"/>
          <w:sz w:val="24"/>
          <w:szCs w:val="24"/>
        </w:rPr>
        <w:t>.</w:t>
      </w:r>
      <w:r w:rsidRPr="00CC0E2E">
        <w:rPr>
          <w:rFonts w:ascii="Times New Roman" w:eastAsia="Calibri" w:hAnsi="Times New Roman" w:cs="Times New Roman"/>
          <w:b/>
          <w:kern w:val="2"/>
          <w:sz w:val="24"/>
          <w:szCs w:val="24"/>
        </w:rPr>
        <w:tab/>
      </w:r>
      <w:r w:rsidR="00CC0E2E">
        <w:rPr>
          <w:rFonts w:ascii="Times New Roman" w:eastAsia="Calibri" w:hAnsi="Times New Roman" w:cs="Times New Roman"/>
          <w:b/>
          <w:kern w:val="2"/>
          <w:sz w:val="24"/>
          <w:szCs w:val="24"/>
        </w:rPr>
        <w:t xml:space="preserve">   </w:t>
      </w:r>
      <w:r w:rsidRPr="00CC0E2E">
        <w:rPr>
          <w:rFonts w:ascii="Times New Roman" w:eastAsia="Calibri" w:hAnsi="Times New Roman" w:cs="Times New Roman"/>
          <w:b/>
          <w:kern w:val="2"/>
          <w:sz w:val="24"/>
          <w:szCs w:val="24"/>
        </w:rPr>
        <w:t>D.</w:t>
      </w:r>
      <w:r w:rsidRPr="00F2546B">
        <w:rPr>
          <w:rFonts w:ascii="Times New Roman" w:eastAsia="Calibri" w:hAnsi="Times New Roman" w:cs="Times New Roman"/>
          <w:b/>
          <w:kern w:val="2"/>
          <w:sz w:val="24"/>
          <w:szCs w:val="24"/>
        </w:rPr>
        <w:t xml:space="preserve"> </w:t>
      </w:r>
      <w:r w:rsidRPr="00F2546B">
        <w:rPr>
          <w:rFonts w:ascii="Times New Roman" w:eastAsia="Times New Roman" w:hAnsi="Times New Roman" w:cs="Times New Roman"/>
          <w:bCs/>
          <w:kern w:val="2"/>
          <w:sz w:val="24"/>
          <w:szCs w:val="24"/>
        </w:rPr>
        <w:t xml:space="preserve">Hàm số đồng biến trên khoảng </w:t>
      </w:r>
      <w:r>
        <w:rPr>
          <w:rFonts w:ascii="Times New Roman" w:eastAsia="Times New Roman" w:hAnsi="Times New Roman" w:cs="Times New Roman"/>
          <w:bCs/>
          <w:kern w:val="2"/>
          <w:position w:val="-14"/>
          <w:sz w:val="24"/>
          <w:szCs w:val="24"/>
        </w:rPr>
        <w:object w:dxaOrig="884" w:dyaOrig="393" w14:anchorId="2929BF22">
          <v:shape id="_x0000_i1041" type="#_x0000_t75" style="width:44.55pt;height:19.7pt" o:ole="">
            <v:imagedata r:id="rId41" o:title=""/>
          </v:shape>
          <o:OLEObject Type="Embed" ProgID="Equation.DSMT4" ShapeID="_x0000_i1041" DrawAspect="Content" ObjectID="_1833601523" r:id="rId42"/>
        </w:object>
      </w:r>
      <w:r w:rsidRPr="00F2546B">
        <w:rPr>
          <w:rFonts w:ascii="Times New Roman" w:eastAsia="Calibri" w:hAnsi="Times New Roman" w:cs="Times New Roman"/>
          <w:kern w:val="2"/>
          <w:sz w:val="24"/>
          <w:szCs w:val="24"/>
        </w:rPr>
        <w:t>.</w:t>
      </w:r>
    </w:p>
    <w:p w14:paraId="3880FCC7" w14:textId="77777777" w:rsidR="00F2546B" w:rsidRPr="00F2546B" w:rsidRDefault="00000000" w:rsidP="00F2546B">
      <w:pPr>
        <w:widowControl w:val="0"/>
        <w:tabs>
          <w:tab w:val="left" w:pos="992"/>
        </w:tabs>
        <w:spacing w:after="0" w:line="240" w:lineRule="auto"/>
        <w:rPr>
          <w:rFonts w:ascii="Times New Roman" w:eastAsia="Palatino Linotype" w:hAnsi="Times New Roman" w:cs="Times New Roman"/>
          <w:kern w:val="2"/>
          <w:sz w:val="24"/>
          <w:szCs w:val="24"/>
          <w:lang w:val="vi-VN"/>
        </w:rPr>
      </w:pPr>
      <w:r w:rsidRPr="00F2546B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val="vi-VN"/>
        </w:rPr>
        <w:t>Câu 4</w:t>
      </w:r>
      <w:r w:rsidRPr="00F2546B">
        <w:rPr>
          <w:rFonts w:ascii="Times New Roman" w:eastAsia="Times New Roman" w:hAnsi="Times New Roman" w:cs="Times New Roman"/>
          <w:b/>
          <w:bCs/>
          <w:kern w:val="2"/>
          <w:sz w:val="24"/>
          <w:szCs w:val="24"/>
        </w:rPr>
        <w:t>.</w:t>
      </w:r>
      <w:r w:rsidRPr="00F2546B">
        <w:rPr>
          <w:rFonts w:ascii="Times New Roman" w:eastAsia="Times New Roman" w:hAnsi="Times New Roman" w:cs="Times New Roman"/>
          <w:kern w:val="2"/>
          <w:sz w:val="24"/>
          <w:szCs w:val="24"/>
          <w:lang w:val="vi-VN"/>
        </w:rPr>
        <w:t xml:space="preserve"> </w:t>
      </w:r>
      <w:r w:rsidRPr="00F2546B">
        <w:rPr>
          <w:rFonts w:ascii="Times New Roman" w:eastAsia="Palatino Linotype" w:hAnsi="Times New Roman" w:cs="Times New Roman"/>
          <w:kern w:val="2"/>
          <w:sz w:val="24"/>
          <w:szCs w:val="24"/>
          <w:lang w:val="fr-FR"/>
        </w:rPr>
        <w:t xml:space="preserve">Cho hàm số </w:t>
      </w:r>
      <w:r>
        <w:rPr>
          <w:rFonts w:ascii="Times New Roman" w:eastAsia="Calibri" w:hAnsi="Times New Roman" w:cs="Times New Roman"/>
          <w:kern w:val="2"/>
          <w:position w:val="-10"/>
          <w:sz w:val="24"/>
          <w:szCs w:val="24"/>
          <w:lang w:val="fr-FR"/>
        </w:rPr>
        <w:object w:dxaOrig="1462" w:dyaOrig="371" w14:anchorId="41963472">
          <v:shape id="_x0000_i1042" type="#_x0000_t75" style="width:73.05pt;height:18.65pt" o:ole="">
            <v:imagedata r:id="rId43" o:title=""/>
          </v:shape>
          <o:OLEObject Type="Embed" ProgID="Equation.DSMT4" ShapeID="_x0000_i1042" DrawAspect="Content" ObjectID="_1833601524" r:id="rId44"/>
        </w:object>
      </w:r>
      <w:r w:rsidRPr="00F2546B">
        <w:rPr>
          <w:rFonts w:ascii="Times New Roman" w:eastAsia="Palatino Linotype" w:hAnsi="Times New Roman" w:cs="Times New Roman"/>
          <w:kern w:val="2"/>
          <w:sz w:val="24"/>
          <w:szCs w:val="24"/>
          <w:lang w:val="fr-FR"/>
        </w:rPr>
        <w:t xml:space="preserve">có đồ thị </w:t>
      </w:r>
      <w:r>
        <w:rPr>
          <w:rFonts w:ascii="Times New Roman" w:eastAsia="Calibri" w:hAnsi="Times New Roman" w:cs="Times New Roman"/>
          <w:kern w:val="2"/>
          <w:position w:val="-10"/>
          <w:sz w:val="24"/>
          <w:szCs w:val="24"/>
          <w:lang w:val="fr-FR"/>
        </w:rPr>
        <w:object w:dxaOrig="458" w:dyaOrig="349" w14:anchorId="3A66E2FD">
          <v:shape id="_x0000_i1043" type="#_x0000_t75" style="width:22.8pt;height:17.6pt" o:ole="">
            <v:imagedata r:id="rId45" o:title=""/>
          </v:shape>
          <o:OLEObject Type="Embed" ProgID="Equation.DSMT4" ShapeID="_x0000_i1043" DrawAspect="Content" ObjectID="_1833601525" r:id="rId46"/>
        </w:object>
      </w:r>
      <w:r w:rsidRPr="00F2546B">
        <w:rPr>
          <w:rFonts w:ascii="Times New Roman" w:eastAsia="Palatino Linotype" w:hAnsi="Times New Roman" w:cs="Times New Roman"/>
          <w:kern w:val="2"/>
          <w:sz w:val="24"/>
          <w:szCs w:val="24"/>
          <w:lang w:val="fr-FR"/>
        </w:rPr>
        <w:t xml:space="preserve">. Điểm nào </w:t>
      </w:r>
      <w:r w:rsidRPr="00F2546B">
        <w:rPr>
          <w:rFonts w:ascii="Times New Roman" w:eastAsia="Palatino Linotype" w:hAnsi="Times New Roman" w:cs="Times New Roman"/>
          <w:kern w:val="2"/>
          <w:sz w:val="24"/>
          <w:szCs w:val="24"/>
          <w:lang w:val="vi-VN"/>
        </w:rPr>
        <w:t>dưới đây</w:t>
      </w:r>
      <w:r w:rsidRPr="00F2546B">
        <w:rPr>
          <w:rFonts w:ascii="Times New Roman" w:eastAsia="Palatino Linotype" w:hAnsi="Times New Roman" w:cs="Times New Roman"/>
          <w:kern w:val="2"/>
          <w:sz w:val="24"/>
          <w:szCs w:val="24"/>
          <w:lang w:val="fr-FR"/>
        </w:rPr>
        <w:t xml:space="preserve"> thuộc đồ thị </w:t>
      </w:r>
      <w:r>
        <w:rPr>
          <w:rFonts w:ascii="Times New Roman" w:eastAsia="Calibri" w:hAnsi="Times New Roman" w:cs="Times New Roman"/>
          <w:kern w:val="2"/>
          <w:position w:val="-10"/>
          <w:sz w:val="24"/>
          <w:szCs w:val="24"/>
          <w:lang w:val="fr-FR"/>
        </w:rPr>
        <w:object w:dxaOrig="404" w:dyaOrig="316" w14:anchorId="181EDB21">
          <v:shape id="_x0000_i1044" type="#_x0000_t75" style="width:20.2pt;height:15.55pt" o:ole="">
            <v:imagedata r:id="rId47" o:title=""/>
          </v:shape>
          <o:OLEObject Type="Embed" ProgID="Equation.DSMT4" ShapeID="_x0000_i1044" DrawAspect="Content" ObjectID="_1833601526" r:id="rId48"/>
        </w:object>
      </w:r>
      <w:r w:rsidRPr="00F2546B">
        <w:rPr>
          <w:rFonts w:ascii="Times New Roman" w:eastAsia="Palatino Linotype" w:hAnsi="Times New Roman" w:cs="Times New Roman"/>
          <w:kern w:val="2"/>
          <w:sz w:val="24"/>
          <w:szCs w:val="24"/>
          <w:lang w:val="fr-FR"/>
        </w:rPr>
        <w:t>?</w:t>
      </w:r>
    </w:p>
    <w:p w14:paraId="476E26C0" w14:textId="22BD38AB" w:rsidR="00F2546B" w:rsidRPr="00F2546B" w:rsidRDefault="00CC0E2E" w:rsidP="00F2546B">
      <w:pPr>
        <w:tabs>
          <w:tab w:val="left" w:pos="240"/>
          <w:tab w:val="left" w:pos="2880"/>
          <w:tab w:val="left" w:pos="5520"/>
          <w:tab w:val="left" w:pos="8160"/>
        </w:tabs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val="fr-FR"/>
        </w:rPr>
        <w:t xml:space="preserve">              </w:t>
      </w:r>
      <w:r w:rsidRPr="00F2546B">
        <w:rPr>
          <w:rFonts w:ascii="Times New Roman" w:eastAsia="Times New Roman" w:hAnsi="Times New Roman" w:cs="Times New Roman"/>
          <w:b/>
          <w:kern w:val="2"/>
          <w:sz w:val="24"/>
          <w:szCs w:val="24"/>
          <w:lang w:val="fr-FR"/>
        </w:rPr>
        <w:t xml:space="preserve">A. </w:t>
      </w:r>
      <w:r w:rsidRPr="00F2546B">
        <w:rPr>
          <w:rFonts w:ascii="Times New Roman" w:eastAsia="Times New Roman" w:hAnsi="Times New Roman" w:cs="Times New Roman"/>
          <w:kern w:val="2"/>
          <w:sz w:val="24"/>
          <w:szCs w:val="24"/>
          <w:lang w:val="fr-FR"/>
        </w:rPr>
        <w:t xml:space="preserve"> </w:t>
      </w:r>
      <w:r>
        <w:rPr>
          <w:rFonts w:ascii="Times New Roman" w:eastAsia="Calibri" w:hAnsi="Times New Roman" w:cs="Times New Roman"/>
          <w:kern w:val="2"/>
          <w:position w:val="-14"/>
          <w:sz w:val="24"/>
          <w:szCs w:val="24"/>
        </w:rPr>
        <w:object w:dxaOrig="807" w:dyaOrig="404" w14:anchorId="72C944F2">
          <v:shape id="_x0000_i1045" type="#_x0000_t75" style="width:40.4pt;height:20.2pt" o:ole="">
            <v:imagedata r:id="rId49" o:title=""/>
          </v:shape>
          <o:OLEObject Type="Embed" ProgID="Equation.DSMT4" ShapeID="_x0000_i1045" DrawAspect="Content" ObjectID="_1833601527" r:id="rId50"/>
        </w:object>
      </w:r>
      <w:r w:rsidRPr="00F2546B">
        <w:rPr>
          <w:rFonts w:ascii="Times New Roman" w:eastAsia="Times New Roman" w:hAnsi="Times New Roman" w:cs="Times New Roman"/>
          <w:kern w:val="2"/>
          <w:sz w:val="24"/>
          <w:szCs w:val="24"/>
          <w:lang w:val="fr-FR"/>
        </w:rPr>
        <w:t>.</w:t>
      </w:r>
      <w:r w:rsidRPr="00F2546B">
        <w:rPr>
          <w:rFonts w:ascii="Times New Roman" w:eastAsia="Times New Roman" w:hAnsi="Times New Roman" w:cs="Times New Roman"/>
          <w:kern w:val="2"/>
          <w:sz w:val="24"/>
          <w:szCs w:val="24"/>
          <w:lang w:val="fr-FR"/>
        </w:rPr>
        <w:tab/>
      </w:r>
      <w:r w:rsidRPr="00F2546B">
        <w:rPr>
          <w:rFonts w:ascii="Times New Roman" w:eastAsia="Times New Roman" w:hAnsi="Times New Roman" w:cs="Times New Roman"/>
          <w:b/>
          <w:kern w:val="2"/>
          <w:sz w:val="24"/>
          <w:szCs w:val="24"/>
          <w:lang w:val="fr-FR"/>
        </w:rPr>
        <w:t xml:space="preserve">B. </w:t>
      </w:r>
      <w:r w:rsidRPr="00F2546B">
        <w:rPr>
          <w:rFonts w:ascii="Times New Roman" w:eastAsia="Times New Roman" w:hAnsi="Times New Roman" w:cs="Times New Roman"/>
          <w:kern w:val="2"/>
          <w:sz w:val="24"/>
          <w:szCs w:val="24"/>
          <w:lang w:val="fr-FR"/>
        </w:rPr>
        <w:t xml:space="preserve"> </w:t>
      </w:r>
      <w:r>
        <w:rPr>
          <w:rFonts w:ascii="Times New Roman" w:eastAsia="Calibri" w:hAnsi="Times New Roman" w:cs="Times New Roman"/>
          <w:kern w:val="2"/>
          <w:position w:val="-14"/>
          <w:sz w:val="24"/>
          <w:szCs w:val="24"/>
        </w:rPr>
        <w:object w:dxaOrig="785" w:dyaOrig="404" w14:anchorId="2E66EE74">
          <v:shape id="_x0000_i1046" type="#_x0000_t75" style="width:38.85pt;height:20.2pt" o:ole="">
            <v:imagedata r:id="rId51" o:title=""/>
          </v:shape>
          <o:OLEObject Type="Embed" ProgID="Equation.DSMT4" ShapeID="_x0000_i1046" DrawAspect="Content" ObjectID="_1833601528" r:id="rId52"/>
        </w:object>
      </w:r>
      <w:r w:rsidRPr="00F2546B">
        <w:rPr>
          <w:rFonts w:ascii="Times New Roman" w:eastAsia="Times New Roman" w:hAnsi="Times New Roman" w:cs="Times New Roman"/>
          <w:kern w:val="2"/>
          <w:sz w:val="24"/>
          <w:szCs w:val="24"/>
          <w:lang w:val="fr-FR"/>
        </w:rPr>
        <w:t>.</w:t>
      </w:r>
      <w:r w:rsidRPr="00F2546B">
        <w:rPr>
          <w:rFonts w:ascii="Times New Roman" w:eastAsia="Times New Roman" w:hAnsi="Times New Roman" w:cs="Times New Roman"/>
          <w:kern w:val="2"/>
          <w:sz w:val="24"/>
          <w:szCs w:val="24"/>
          <w:lang w:val="fr-FR"/>
        </w:rPr>
        <w:tab/>
      </w:r>
      <w:r w:rsidRPr="00F2546B">
        <w:rPr>
          <w:rFonts w:ascii="Times New Roman" w:eastAsia="Times New Roman" w:hAnsi="Times New Roman" w:cs="Times New Roman"/>
          <w:b/>
          <w:kern w:val="2"/>
          <w:sz w:val="24"/>
          <w:szCs w:val="24"/>
          <w:lang w:val="fr-FR"/>
        </w:rPr>
        <w:t xml:space="preserve">C. </w:t>
      </w:r>
      <w:r w:rsidRPr="00F2546B">
        <w:rPr>
          <w:rFonts w:ascii="Times New Roman" w:eastAsia="Times New Roman" w:hAnsi="Times New Roman" w:cs="Times New Roman"/>
          <w:kern w:val="2"/>
          <w:sz w:val="24"/>
          <w:szCs w:val="24"/>
          <w:lang w:val="fr-FR"/>
        </w:rPr>
        <w:t xml:space="preserve"> </w:t>
      </w:r>
      <w:r>
        <w:rPr>
          <w:rFonts w:ascii="Times New Roman" w:eastAsia="Calibri" w:hAnsi="Times New Roman" w:cs="Times New Roman"/>
          <w:kern w:val="2"/>
          <w:position w:val="-14"/>
          <w:sz w:val="24"/>
          <w:szCs w:val="24"/>
        </w:rPr>
        <w:object w:dxaOrig="971" w:dyaOrig="404" w14:anchorId="3DD69967">
          <v:shape id="_x0000_i1047" type="#_x0000_t75" style="width:48.7pt;height:20.2pt" o:ole="">
            <v:imagedata r:id="rId53" o:title=""/>
          </v:shape>
          <o:OLEObject Type="Embed" ProgID="Equation.DSMT4" ShapeID="_x0000_i1047" DrawAspect="Content" ObjectID="_1833601529" r:id="rId54"/>
        </w:object>
      </w:r>
      <w:r w:rsidRPr="00F2546B">
        <w:rPr>
          <w:rFonts w:ascii="Times New Roman" w:eastAsia="Times New Roman" w:hAnsi="Times New Roman" w:cs="Times New Roman"/>
          <w:kern w:val="2"/>
          <w:sz w:val="24"/>
          <w:szCs w:val="24"/>
          <w:lang w:val="fr-FR"/>
        </w:rPr>
        <w:t>.</w:t>
      </w:r>
      <w:r w:rsidRPr="00F2546B">
        <w:rPr>
          <w:rFonts w:ascii="Times New Roman" w:eastAsia="Times New Roman" w:hAnsi="Times New Roman" w:cs="Times New Roman"/>
          <w:kern w:val="2"/>
          <w:sz w:val="24"/>
          <w:szCs w:val="24"/>
          <w:lang w:val="fr-FR"/>
        </w:rPr>
        <w:tab/>
      </w:r>
      <w:r w:rsidRPr="00CC0E2E">
        <w:rPr>
          <w:rFonts w:ascii="Times New Roman" w:eastAsia="Times New Roman" w:hAnsi="Times New Roman" w:cs="Times New Roman"/>
          <w:b/>
          <w:kern w:val="2"/>
          <w:sz w:val="24"/>
          <w:szCs w:val="24"/>
          <w:lang w:val="fr-FR"/>
        </w:rPr>
        <w:t>D.</w:t>
      </w:r>
      <w:r w:rsidRPr="00F2546B">
        <w:rPr>
          <w:rFonts w:ascii="Times New Roman" w:eastAsia="Times New Roman" w:hAnsi="Times New Roman" w:cs="Times New Roman"/>
          <w:b/>
          <w:kern w:val="2"/>
          <w:sz w:val="24"/>
          <w:szCs w:val="24"/>
          <w:lang w:val="fr-FR"/>
        </w:rPr>
        <w:t xml:space="preserve"> </w:t>
      </w:r>
      <w:r w:rsidRPr="00F2546B">
        <w:rPr>
          <w:rFonts w:ascii="Times New Roman" w:eastAsia="Times New Roman" w:hAnsi="Times New Roman" w:cs="Times New Roman"/>
          <w:kern w:val="2"/>
          <w:sz w:val="24"/>
          <w:szCs w:val="24"/>
          <w:lang w:val="fr-FR"/>
        </w:rPr>
        <w:t xml:space="preserve"> </w:t>
      </w:r>
      <w:r>
        <w:rPr>
          <w:rFonts w:ascii="Times New Roman" w:eastAsia="Calibri" w:hAnsi="Times New Roman" w:cs="Times New Roman"/>
          <w:kern w:val="2"/>
          <w:position w:val="-14"/>
          <w:sz w:val="24"/>
          <w:szCs w:val="24"/>
        </w:rPr>
        <w:object w:dxaOrig="1047" w:dyaOrig="404" w14:anchorId="6CC7E646">
          <v:shape id="_x0000_i1048" type="#_x0000_t75" style="width:52.3pt;height:20.2pt" o:ole="">
            <v:imagedata r:id="rId55" o:title=""/>
          </v:shape>
          <o:OLEObject Type="Embed" ProgID="Equation.DSMT4" ShapeID="_x0000_i1048" DrawAspect="Content" ObjectID="_1833601530" r:id="rId56"/>
        </w:object>
      </w:r>
      <w:r w:rsidRPr="00F2546B">
        <w:rPr>
          <w:rFonts w:ascii="Times New Roman" w:eastAsia="Times New Roman" w:hAnsi="Times New Roman" w:cs="Times New Roman"/>
          <w:kern w:val="2"/>
          <w:sz w:val="24"/>
          <w:szCs w:val="24"/>
          <w:lang w:val="fr-FR"/>
        </w:rPr>
        <w:t>.</w:t>
      </w:r>
    </w:p>
    <w:p w14:paraId="2F551430" w14:textId="2716CBB1" w:rsidR="00AE22C3" w:rsidRPr="00F2546B" w:rsidRDefault="00AE22C3" w:rsidP="00AE22C3">
      <w:pPr>
        <w:tabs>
          <w:tab w:val="left" w:pos="992"/>
        </w:tabs>
        <w:spacing w:line="240" w:lineRule="auto"/>
        <w:ind w:left="992" w:hanging="992"/>
        <w:rPr>
          <w:rFonts w:ascii="Times New Roman" w:eastAsia="Times New Roman" w:hAnsi="Times New Roman" w:cs="Times New Roman"/>
          <w:spacing w:val="-10"/>
          <w:kern w:val="2"/>
          <w:sz w:val="24"/>
          <w:szCs w:val="24"/>
        </w:rPr>
      </w:pPr>
      <w:r w:rsidRPr="00F2546B">
        <w:rPr>
          <w:rFonts w:ascii="Times New Roman" w:eastAsia="Times New Roman" w:hAnsi="Times New Roman" w:cs="Times New Roman"/>
          <w:b/>
          <w:spacing w:val="-10"/>
          <w:kern w:val="2"/>
          <w:sz w:val="24"/>
          <w:szCs w:val="24"/>
        </w:rPr>
        <w:t xml:space="preserve">Câu </w:t>
      </w:r>
      <w:r>
        <w:rPr>
          <w:rFonts w:ascii="Times New Roman" w:eastAsia="Times New Roman" w:hAnsi="Times New Roman" w:cs="Times New Roman"/>
          <w:b/>
          <w:spacing w:val="-10"/>
          <w:kern w:val="2"/>
          <w:sz w:val="24"/>
          <w:szCs w:val="24"/>
        </w:rPr>
        <w:t>5</w:t>
      </w:r>
      <w:r w:rsidRPr="00F2546B">
        <w:rPr>
          <w:rFonts w:ascii="Times New Roman" w:eastAsia="Times New Roman" w:hAnsi="Times New Roman" w:cs="Times New Roman"/>
          <w:b/>
          <w:spacing w:val="-10"/>
          <w:kern w:val="2"/>
          <w:sz w:val="24"/>
          <w:szCs w:val="24"/>
        </w:rPr>
        <w:t xml:space="preserve">. </w:t>
      </w:r>
      <w:r w:rsidRPr="00F2546B">
        <w:rPr>
          <w:rFonts w:ascii="Times New Roman" w:eastAsia="Times New Roman" w:hAnsi="Times New Roman" w:cs="Times New Roman"/>
          <w:spacing w:val="-10"/>
          <w:kern w:val="2"/>
          <w:sz w:val="24"/>
          <w:szCs w:val="24"/>
        </w:rPr>
        <w:t>Bảng xét dấu dưới đây là của tam thức bậc hai nào?</w:t>
      </w:r>
    </w:p>
    <w:p w14:paraId="6DF44B9A" w14:textId="77777777" w:rsidR="00AE22C3" w:rsidRPr="00F2546B" w:rsidRDefault="00AE22C3" w:rsidP="00AE22C3">
      <w:pPr>
        <w:spacing w:line="240" w:lineRule="auto"/>
        <w:ind w:left="992" w:hanging="990"/>
        <w:jc w:val="center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F2546B">
        <w:rPr>
          <w:rFonts w:ascii="Times New Roman" w:eastAsia="Times New Roman" w:hAnsi="Times New Roman" w:cs="Times New Roman"/>
          <w:noProof/>
          <w:kern w:val="2"/>
          <w:sz w:val="24"/>
          <w:szCs w:val="24"/>
        </w:rPr>
        <w:drawing>
          <wp:inline distT="0" distB="0" distL="0" distR="0" wp14:anchorId="0E8BC97A" wp14:editId="23BCFF86">
            <wp:extent cx="3040380" cy="525391"/>
            <wp:effectExtent l="0" t="0" r="762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6943639" name="Picture 3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1438" cy="527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054ECD" w14:textId="77777777" w:rsidR="00AE22C3" w:rsidRPr="00F2546B" w:rsidRDefault="00AE22C3" w:rsidP="00AE22C3">
      <w:pPr>
        <w:tabs>
          <w:tab w:val="left" w:pos="3402"/>
          <w:tab w:val="left" w:pos="5669"/>
          <w:tab w:val="left" w:pos="7937"/>
        </w:tabs>
        <w:spacing w:line="240" w:lineRule="auto"/>
        <w:rPr>
          <w:rFonts w:ascii="Times New Roman" w:eastAsia="Times New Roman" w:hAnsi="Times New Roman" w:cs="Times New Roman"/>
          <w:kern w:val="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 xml:space="preserve">   </w:t>
      </w:r>
      <w:r w:rsidRPr="00F2546B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 xml:space="preserve">    </w:t>
      </w:r>
      <w:r w:rsidRPr="00F2546B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pacing w:val="-10"/>
          <w:kern w:val="2"/>
          <w:position w:val="-14"/>
          <w:sz w:val="24"/>
          <w:szCs w:val="24"/>
        </w:rPr>
        <w:object w:dxaOrig="1985" w:dyaOrig="404" w14:anchorId="61C10FB9">
          <v:shape id="_x0000_i1049" type="#_x0000_t75" style="width:98.95pt;height:20.2pt" o:ole="">
            <v:imagedata r:id="rId58" o:title=""/>
          </v:shape>
          <o:OLEObject Type="Embed" ProgID="Equation.DSMT4" ShapeID="_x0000_i1049" DrawAspect="Content" ObjectID="_1833601531" r:id="rId59"/>
        </w:object>
      </w:r>
      <w:r w:rsidRPr="00F2546B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.    </w:t>
      </w:r>
      <w:r w:rsidRPr="00F2546B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pacing w:val="-10"/>
          <w:kern w:val="2"/>
          <w:position w:val="-14"/>
          <w:sz w:val="24"/>
          <w:szCs w:val="24"/>
        </w:rPr>
        <w:object w:dxaOrig="1724" w:dyaOrig="404" w14:anchorId="46851688">
          <v:shape id="_x0000_i1050" type="#_x0000_t75" style="width:86.5pt;height:20.2pt" o:ole="">
            <v:imagedata r:id="rId60" o:title=""/>
          </v:shape>
          <o:OLEObject Type="Embed" ProgID="Equation.DSMT4" ShapeID="_x0000_i1050" DrawAspect="Content" ObjectID="_1833601532" r:id="rId61"/>
        </w:object>
      </w:r>
      <w:r w:rsidRPr="00F2546B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.      </w:t>
      </w:r>
      <w:r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 </w:t>
      </w:r>
      <w:r w:rsidRPr="00CC0E2E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>C.</w:t>
      </w:r>
      <w:r w:rsidRPr="00F2546B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0"/>
          <w:kern w:val="2"/>
          <w:position w:val="-14"/>
          <w:sz w:val="24"/>
          <w:szCs w:val="24"/>
        </w:rPr>
        <w:object w:dxaOrig="1876" w:dyaOrig="404" w14:anchorId="7ABE2F94">
          <v:shape id="_x0000_i1051" type="#_x0000_t75" style="width:93.75pt;height:20.2pt" o:ole="">
            <v:imagedata r:id="rId62" o:title=""/>
          </v:shape>
          <o:OLEObject Type="Embed" ProgID="Equation.DSMT4" ShapeID="_x0000_i1051" DrawAspect="Content" ObjectID="_1833601533" r:id="rId63"/>
        </w:object>
      </w:r>
      <w:r w:rsidRPr="00F2546B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.    </w:t>
      </w:r>
      <w:r w:rsidRPr="00F2546B"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pacing w:val="-10"/>
          <w:kern w:val="2"/>
          <w:position w:val="-14"/>
          <w:sz w:val="24"/>
          <w:szCs w:val="24"/>
        </w:rPr>
        <w:object w:dxaOrig="1844" w:dyaOrig="404" w14:anchorId="6D34283D">
          <v:shape id="_x0000_i1052" type="#_x0000_t75" style="width:92.2pt;height:20.2pt" o:ole="">
            <v:imagedata r:id="rId64" o:title=""/>
          </v:shape>
          <o:OLEObject Type="Embed" ProgID="Equation.DSMT4" ShapeID="_x0000_i1052" DrawAspect="Content" ObjectID="_1833601534" r:id="rId65"/>
        </w:object>
      </w:r>
      <w:r w:rsidRPr="00F2546B">
        <w:rPr>
          <w:rFonts w:ascii="Times New Roman" w:eastAsia="Times New Roman" w:hAnsi="Times New Roman" w:cs="Times New Roman"/>
          <w:kern w:val="2"/>
          <w:sz w:val="24"/>
          <w:szCs w:val="24"/>
        </w:rPr>
        <w:t>.</w:t>
      </w:r>
    </w:p>
    <w:p w14:paraId="76ACF20D" w14:textId="44DB5982" w:rsidR="00AE22C3" w:rsidRPr="00F2546B" w:rsidRDefault="00AE22C3" w:rsidP="00AE22C3">
      <w:pPr>
        <w:tabs>
          <w:tab w:val="left" w:pos="992"/>
        </w:tabs>
        <w:spacing w:line="240" w:lineRule="auto"/>
        <w:ind w:left="992" w:hanging="992"/>
        <w:rPr>
          <w:rFonts w:ascii="Times New Roman" w:eastAsia="Calibri" w:hAnsi="Times New Roman" w:cs="Times New Roman"/>
          <w:b/>
          <w:kern w:val="2"/>
          <w:sz w:val="24"/>
          <w:szCs w:val="24"/>
        </w:rPr>
      </w:pPr>
      <w:r w:rsidRPr="00F2546B">
        <w:rPr>
          <w:rFonts w:ascii="Times New Roman" w:eastAsia="Calibri" w:hAnsi="Times New Roman" w:cs="Times New Roman"/>
          <w:b/>
          <w:kern w:val="2"/>
          <w:sz w:val="24"/>
          <w:szCs w:val="24"/>
        </w:rPr>
        <w:t xml:space="preserve">Câu </w:t>
      </w:r>
      <w:r>
        <w:rPr>
          <w:rFonts w:ascii="Times New Roman" w:eastAsia="Calibri" w:hAnsi="Times New Roman" w:cs="Times New Roman"/>
          <w:b/>
          <w:kern w:val="2"/>
          <w:sz w:val="24"/>
          <w:szCs w:val="24"/>
        </w:rPr>
        <w:t>6</w:t>
      </w:r>
      <w:r w:rsidRPr="00F2546B">
        <w:rPr>
          <w:rFonts w:ascii="Times New Roman" w:eastAsia="Calibri" w:hAnsi="Times New Roman" w:cs="Times New Roman"/>
          <w:b/>
          <w:kern w:val="2"/>
          <w:sz w:val="24"/>
          <w:szCs w:val="24"/>
        </w:rPr>
        <w:t xml:space="preserve">. </w:t>
      </w:r>
      <w:r w:rsidRPr="00F2546B">
        <w:rPr>
          <w:rFonts w:ascii="Times New Roman" w:eastAsia="Calibri" w:hAnsi="Times New Roman" w:cs="Times New Roman"/>
          <w:bCs/>
          <w:kern w:val="2"/>
          <w:sz w:val="24"/>
          <w:szCs w:val="24"/>
        </w:rPr>
        <w:t>C</w:t>
      </w:r>
      <w:r w:rsidRPr="00F2546B">
        <w:rPr>
          <w:rFonts w:ascii="Times New Roman" w:eastAsia="Calibri" w:hAnsi="Times New Roman" w:cs="Times New Roman"/>
          <w:kern w:val="2"/>
          <w:sz w:val="24"/>
          <w:szCs w:val="24"/>
        </w:rPr>
        <w:t xml:space="preserve">ho đường thẳng </w:t>
      </w:r>
      <w:r>
        <w:rPr>
          <w:rFonts w:ascii="Times New Roman" w:eastAsia="Calibri" w:hAnsi="Times New Roman" w:cs="Times New Roman"/>
          <w:kern w:val="2"/>
          <w:position w:val="-6"/>
          <w:sz w:val="24"/>
          <w:szCs w:val="24"/>
        </w:rPr>
        <w:object w:dxaOrig="218" w:dyaOrig="284" w14:anchorId="04F8A686">
          <v:shape id="_x0000_i1053" type="#_x0000_t75" style="width:10.9pt;height:14.5pt" o:ole="">
            <v:imagedata r:id="rId66" o:title=""/>
          </v:shape>
          <o:OLEObject Type="Embed" ProgID="Equation.DSMT4" ShapeID="_x0000_i1053" DrawAspect="Content" ObjectID="_1833601535" r:id="rId67"/>
        </w:object>
      </w:r>
      <w:r w:rsidRPr="00F2546B">
        <w:rPr>
          <w:rFonts w:ascii="Times New Roman" w:eastAsia="Calibri" w:hAnsi="Times New Roman" w:cs="Times New Roman"/>
          <w:kern w:val="2"/>
          <w:sz w:val="24"/>
          <w:szCs w:val="24"/>
        </w:rPr>
        <w:t xml:space="preserve"> có phương trình </w:t>
      </w:r>
      <w:r>
        <w:rPr>
          <w:rFonts w:ascii="Times New Roman" w:eastAsia="Calibri" w:hAnsi="Times New Roman" w:cs="Times New Roman"/>
          <w:kern w:val="2"/>
          <w:position w:val="-10"/>
          <w:sz w:val="24"/>
          <w:szCs w:val="24"/>
        </w:rPr>
        <w:object w:dxaOrig="1429" w:dyaOrig="305" w14:anchorId="5219079E">
          <v:shape id="_x0000_i1054" type="#_x0000_t75" style="width:71.5pt;height:15pt" o:ole="">
            <v:imagedata r:id="rId68" o:title=""/>
          </v:shape>
          <o:OLEObject Type="Embed" ProgID="Equation.DSMT4" ShapeID="_x0000_i1054" DrawAspect="Content" ObjectID="_1833601536" r:id="rId69"/>
        </w:object>
      </w:r>
      <w:r w:rsidRPr="00F2546B">
        <w:rPr>
          <w:rFonts w:ascii="Times New Roman" w:eastAsia="Calibri" w:hAnsi="Times New Roman" w:cs="Times New Roman"/>
          <w:kern w:val="2"/>
          <w:sz w:val="24"/>
          <w:szCs w:val="24"/>
        </w:rPr>
        <w:t xml:space="preserve">. Xác định một vectơ pháp tuyến của đường thẳng </w:t>
      </w:r>
      <w:r>
        <w:rPr>
          <w:rFonts w:ascii="Times New Roman" w:eastAsia="Calibri" w:hAnsi="Times New Roman" w:cs="Times New Roman"/>
          <w:kern w:val="2"/>
          <w:position w:val="-6"/>
          <w:sz w:val="24"/>
          <w:szCs w:val="24"/>
        </w:rPr>
        <w:object w:dxaOrig="218" w:dyaOrig="284" w14:anchorId="2546274B">
          <v:shape id="_x0000_i1055" type="#_x0000_t75" style="width:10.9pt;height:14.5pt" o:ole="">
            <v:imagedata r:id="rId66" o:title=""/>
          </v:shape>
          <o:OLEObject Type="Embed" ProgID="Equation.DSMT4" ShapeID="_x0000_i1055" DrawAspect="Content" ObjectID="_1833601537" r:id="rId70"/>
        </w:object>
      </w:r>
      <w:r w:rsidRPr="00F2546B">
        <w:rPr>
          <w:rFonts w:ascii="Times New Roman" w:eastAsia="Calibri" w:hAnsi="Times New Roman" w:cs="Times New Roman"/>
          <w:kern w:val="2"/>
          <w:sz w:val="24"/>
          <w:szCs w:val="24"/>
        </w:rPr>
        <w:t>.</w:t>
      </w:r>
    </w:p>
    <w:p w14:paraId="63CEC5EC" w14:textId="77777777" w:rsidR="00AE22C3" w:rsidRPr="00F2546B" w:rsidRDefault="00AE22C3" w:rsidP="00AE22C3">
      <w:pPr>
        <w:tabs>
          <w:tab w:val="left" w:pos="3402"/>
          <w:tab w:val="left" w:pos="5669"/>
          <w:tab w:val="left" w:pos="7937"/>
        </w:tabs>
        <w:spacing w:line="24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CC0E2E">
        <w:rPr>
          <w:rFonts w:ascii="Times New Roman" w:eastAsia="Calibri" w:hAnsi="Times New Roman" w:cs="Times New Roman"/>
          <w:b/>
          <w:kern w:val="2"/>
          <w:sz w:val="24"/>
          <w:szCs w:val="24"/>
        </w:rPr>
        <w:t xml:space="preserve">    </w:t>
      </w:r>
      <w:r>
        <w:rPr>
          <w:rFonts w:ascii="Times New Roman" w:eastAsia="Calibri" w:hAnsi="Times New Roman" w:cs="Times New Roman"/>
          <w:b/>
          <w:kern w:val="2"/>
          <w:sz w:val="24"/>
          <w:szCs w:val="24"/>
        </w:rPr>
        <w:t xml:space="preserve">         </w:t>
      </w:r>
      <w:r w:rsidRPr="00CC0E2E">
        <w:rPr>
          <w:rFonts w:ascii="Times New Roman" w:eastAsia="Calibri" w:hAnsi="Times New Roman" w:cs="Times New Roman"/>
          <w:b/>
          <w:kern w:val="2"/>
          <w:sz w:val="24"/>
          <w:szCs w:val="24"/>
        </w:rPr>
        <w:t xml:space="preserve"> A.</w:t>
      </w:r>
      <w:r w:rsidRPr="00F2546B">
        <w:rPr>
          <w:rFonts w:ascii="Times New Roman" w:eastAsia="Calibri" w:hAnsi="Times New Roman" w:cs="Times New Roman"/>
          <w:b/>
          <w:kern w:val="2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kern w:val="2"/>
          <w:position w:val="-14"/>
          <w:sz w:val="24"/>
          <w:szCs w:val="24"/>
        </w:rPr>
        <w:object w:dxaOrig="938" w:dyaOrig="404" w14:anchorId="0F5E3B7F">
          <v:shape id="_x0000_i1056" type="#_x0000_t75" style="width:46.6pt;height:20.2pt" o:ole="">
            <v:imagedata r:id="rId71" o:title=""/>
          </v:shape>
          <o:OLEObject Type="Embed" ProgID="Equation.DSMT4" ShapeID="_x0000_i1056" DrawAspect="Content" ObjectID="_1833601538" r:id="rId72"/>
        </w:object>
      </w:r>
      <w:r w:rsidRPr="00F2546B">
        <w:rPr>
          <w:rFonts w:ascii="Times New Roman" w:eastAsia="Calibri" w:hAnsi="Times New Roman" w:cs="Times New Roman"/>
          <w:kern w:val="2"/>
          <w:sz w:val="24"/>
          <w:szCs w:val="24"/>
        </w:rPr>
        <w:t xml:space="preserve">.                </w:t>
      </w:r>
      <w:r w:rsidRPr="00F2546B">
        <w:rPr>
          <w:rFonts w:ascii="Times New Roman" w:eastAsia="Calibri" w:hAnsi="Times New Roman" w:cs="Times New Roman"/>
          <w:b/>
          <w:kern w:val="2"/>
          <w:sz w:val="24"/>
          <w:szCs w:val="24"/>
        </w:rPr>
        <w:t xml:space="preserve">B. </w:t>
      </w:r>
      <w:r>
        <w:rPr>
          <w:rFonts w:ascii="Times New Roman" w:eastAsia="Calibri" w:hAnsi="Times New Roman" w:cs="Times New Roman"/>
          <w:b/>
          <w:kern w:val="2"/>
          <w:position w:val="-14"/>
          <w:sz w:val="24"/>
          <w:szCs w:val="24"/>
        </w:rPr>
        <w:object w:dxaOrig="938" w:dyaOrig="404" w14:anchorId="2D1D230C">
          <v:shape id="_x0000_i1057" type="#_x0000_t75" style="width:46.6pt;height:20.2pt" o:ole="">
            <v:imagedata r:id="rId73" o:title=""/>
          </v:shape>
          <o:OLEObject Type="Embed" ProgID="Equation.DSMT4" ShapeID="_x0000_i1057" DrawAspect="Content" ObjectID="_1833601539" r:id="rId74"/>
        </w:object>
      </w:r>
      <w:r w:rsidRPr="00F2546B">
        <w:rPr>
          <w:rFonts w:ascii="Times New Roman" w:eastAsia="Calibri" w:hAnsi="Times New Roman" w:cs="Times New Roman"/>
          <w:kern w:val="2"/>
          <w:sz w:val="24"/>
          <w:szCs w:val="24"/>
        </w:rPr>
        <w:t xml:space="preserve">.                     </w:t>
      </w:r>
      <w:r w:rsidRPr="00F2546B">
        <w:rPr>
          <w:rFonts w:ascii="Times New Roman" w:eastAsia="Calibri" w:hAnsi="Times New Roman" w:cs="Times New Roman"/>
          <w:b/>
          <w:kern w:val="2"/>
          <w:sz w:val="24"/>
          <w:szCs w:val="24"/>
        </w:rPr>
        <w:t xml:space="preserve">C. </w:t>
      </w:r>
      <w:r>
        <w:rPr>
          <w:rFonts w:ascii="Times New Roman" w:eastAsia="Calibri" w:hAnsi="Times New Roman" w:cs="Times New Roman"/>
          <w:b/>
          <w:kern w:val="2"/>
          <w:position w:val="-14"/>
          <w:sz w:val="24"/>
          <w:szCs w:val="24"/>
        </w:rPr>
        <w:object w:dxaOrig="1080" w:dyaOrig="404" w14:anchorId="51D647C5">
          <v:shape id="_x0000_i1058" type="#_x0000_t75" style="width:53.85pt;height:20.2pt" o:ole="">
            <v:imagedata r:id="rId75" o:title=""/>
          </v:shape>
          <o:OLEObject Type="Embed" ProgID="Equation.DSMT4" ShapeID="_x0000_i1058" DrawAspect="Content" ObjectID="_1833601540" r:id="rId76"/>
        </w:object>
      </w:r>
      <w:r w:rsidRPr="00F2546B">
        <w:rPr>
          <w:rFonts w:ascii="Times New Roman" w:eastAsia="Calibri" w:hAnsi="Times New Roman" w:cs="Times New Roman"/>
          <w:kern w:val="2"/>
          <w:sz w:val="24"/>
          <w:szCs w:val="24"/>
        </w:rPr>
        <w:t xml:space="preserve">.                  </w:t>
      </w:r>
      <w:r w:rsidRPr="00F2546B">
        <w:rPr>
          <w:rFonts w:ascii="Times New Roman" w:eastAsia="Calibri" w:hAnsi="Times New Roman" w:cs="Times New Roman"/>
          <w:b/>
          <w:kern w:val="2"/>
          <w:sz w:val="24"/>
          <w:szCs w:val="24"/>
        </w:rPr>
        <w:t xml:space="preserve">D. </w:t>
      </w:r>
      <w:r>
        <w:rPr>
          <w:rFonts w:ascii="Times New Roman" w:eastAsia="Calibri" w:hAnsi="Times New Roman" w:cs="Times New Roman"/>
          <w:b/>
          <w:kern w:val="2"/>
          <w:position w:val="-14"/>
          <w:sz w:val="24"/>
          <w:szCs w:val="24"/>
        </w:rPr>
        <w:object w:dxaOrig="1091" w:dyaOrig="404" w14:anchorId="248C2430">
          <v:shape id="_x0000_i1059" type="#_x0000_t75" style="width:54.4pt;height:20.2pt" o:ole="">
            <v:imagedata r:id="rId77" o:title=""/>
          </v:shape>
          <o:OLEObject Type="Embed" ProgID="Equation.DSMT4" ShapeID="_x0000_i1059" DrawAspect="Content" ObjectID="_1833601541" r:id="rId78"/>
        </w:object>
      </w:r>
      <w:r w:rsidRPr="00F2546B">
        <w:rPr>
          <w:rFonts w:ascii="Times New Roman" w:eastAsia="Calibri" w:hAnsi="Times New Roman" w:cs="Times New Roman"/>
          <w:kern w:val="2"/>
          <w:sz w:val="24"/>
          <w:szCs w:val="24"/>
        </w:rPr>
        <w:t>.</w:t>
      </w:r>
    </w:p>
    <w:p w14:paraId="67D16006" w14:textId="2A0C8357" w:rsidR="00F2546B" w:rsidRPr="00F2546B" w:rsidRDefault="00000000" w:rsidP="00F2546B">
      <w:pPr>
        <w:tabs>
          <w:tab w:val="left" w:pos="992"/>
        </w:tabs>
        <w:spacing w:before="120" w:after="0"/>
        <w:ind w:left="992" w:hanging="992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vi-VN"/>
        </w:rPr>
      </w:pPr>
      <w:r w:rsidRPr="00F2546B">
        <w:rPr>
          <w:rFonts w:ascii="Times New Roman" w:eastAsia="Calibri" w:hAnsi="Times New Roman" w:cs="Times New Roman"/>
          <w:b/>
          <w:kern w:val="2"/>
          <w:sz w:val="24"/>
          <w:szCs w:val="24"/>
          <w:lang w:val="vi-VN"/>
        </w:rPr>
        <w:lastRenderedPageBreak/>
        <w:t xml:space="preserve">Câu </w:t>
      </w:r>
      <w:r w:rsidR="00AE22C3">
        <w:rPr>
          <w:rFonts w:ascii="Times New Roman" w:eastAsia="Calibri" w:hAnsi="Times New Roman" w:cs="Times New Roman"/>
          <w:b/>
          <w:kern w:val="2"/>
          <w:sz w:val="24"/>
          <w:szCs w:val="24"/>
        </w:rPr>
        <w:t>7</w:t>
      </w:r>
      <w:r w:rsidRPr="00F2546B">
        <w:rPr>
          <w:rFonts w:ascii="Times New Roman" w:eastAsia="Calibri" w:hAnsi="Times New Roman" w:cs="Times New Roman"/>
          <w:b/>
          <w:kern w:val="2"/>
          <w:sz w:val="24"/>
          <w:szCs w:val="24"/>
        </w:rPr>
        <w:t>.</w:t>
      </w:r>
      <w:r w:rsidRPr="00F2546B">
        <w:rPr>
          <w:rFonts w:ascii="Times New Roman" w:eastAsia="Calibri" w:hAnsi="Times New Roman" w:cs="Times New Roman"/>
          <w:b/>
          <w:kern w:val="2"/>
          <w:sz w:val="24"/>
          <w:szCs w:val="24"/>
          <w:lang w:val="vi-VN"/>
        </w:rPr>
        <w:t xml:space="preserve"> </w:t>
      </w:r>
      <w:r w:rsidRPr="00F2546B">
        <w:rPr>
          <w:rFonts w:ascii="Times New Roman" w:eastAsia="Calibri" w:hAnsi="Times New Roman" w:cs="Times New Roman"/>
          <w:kern w:val="2"/>
          <w:sz w:val="24"/>
          <w:szCs w:val="24"/>
          <w:lang w:val="vi-VN"/>
        </w:rPr>
        <w:t>Cho biểu đồ lượng mưa từ tháng 1 đến tháng 12 của thành phố X.Biểu đồ này cho ta một hàm số. Tập xác định của hàm số là</w:t>
      </w:r>
    </w:p>
    <w:p w14:paraId="665DC2EF" w14:textId="77777777" w:rsidR="00F2546B" w:rsidRPr="00F2546B" w:rsidRDefault="00000000" w:rsidP="00F2546B">
      <w:pPr>
        <w:spacing w:after="120"/>
        <w:ind w:left="992"/>
        <w:jc w:val="center"/>
        <w:rPr>
          <w:rFonts w:ascii="Times New Roman" w:eastAsia="Calibri" w:hAnsi="Times New Roman" w:cs="Times New Roman"/>
          <w:b/>
          <w:kern w:val="2"/>
          <w:sz w:val="24"/>
          <w:szCs w:val="24"/>
        </w:rPr>
      </w:pPr>
      <w:r w:rsidRPr="00F2546B">
        <w:rPr>
          <w:rFonts w:ascii="Times New Roman" w:eastAsia="Calibri" w:hAnsi="Times New Roman" w:cs="Times New Roman"/>
          <w:noProof/>
          <w:kern w:val="2"/>
          <w:sz w:val="24"/>
          <w:szCs w:val="24"/>
        </w:rPr>
        <w:drawing>
          <wp:inline distT="0" distB="0" distL="114300" distR="114300" wp14:anchorId="4BD9EDCF" wp14:editId="46F69644">
            <wp:extent cx="2258060" cy="2308325"/>
            <wp:effectExtent l="0" t="0" r="8890" b="0"/>
            <wp:docPr id="1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2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2264066" cy="2314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0C3539" w14:textId="30835637" w:rsidR="00F2546B" w:rsidRPr="00F2546B" w:rsidRDefault="00AE22C3" w:rsidP="00AE22C3">
      <w:pPr>
        <w:tabs>
          <w:tab w:val="left" w:pos="302"/>
          <w:tab w:val="left" w:pos="2837"/>
          <w:tab w:val="left" w:pos="5371"/>
          <w:tab w:val="left" w:pos="7906"/>
        </w:tabs>
        <w:spacing w:after="0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kern w:val="2"/>
          <w:sz w:val="24"/>
          <w:szCs w:val="24"/>
        </w:rPr>
        <w:t xml:space="preserve">              </w:t>
      </w:r>
      <w:r w:rsidRPr="00F2546B">
        <w:rPr>
          <w:rFonts w:ascii="Times New Roman" w:eastAsia="Calibri" w:hAnsi="Times New Roman" w:cs="Times New Roman"/>
          <w:b/>
          <w:kern w:val="2"/>
          <w:sz w:val="24"/>
          <w:szCs w:val="24"/>
        </w:rPr>
        <w:t xml:space="preserve">A. </w:t>
      </w:r>
      <w:r>
        <w:rPr>
          <w:rFonts w:ascii="Times New Roman" w:eastAsia="Calibri" w:hAnsi="Times New Roman" w:cs="Times New Roman"/>
          <w:kern w:val="2"/>
          <w:position w:val="-14"/>
          <w:sz w:val="24"/>
          <w:szCs w:val="24"/>
        </w:rPr>
        <w:object w:dxaOrig="1058" w:dyaOrig="393" w14:anchorId="45068875">
          <v:shape id="_x0000_i1060" type="#_x0000_t75" style="width:52.85pt;height:19.7pt" o:ole="">
            <v:imagedata r:id="rId80" o:title=""/>
            <o:lock v:ext="edit" aspectratio="f"/>
          </v:shape>
          <o:OLEObject Type="Embed" ProgID="Equation.DSMT4" ShapeID="_x0000_i1060" DrawAspect="Content" ObjectID="_1833601542" r:id="rId81"/>
        </w:object>
      </w:r>
      <w:r w:rsidRPr="00F2546B">
        <w:rPr>
          <w:rFonts w:ascii="Times New Roman" w:eastAsia="Calibri" w:hAnsi="Times New Roman" w:cs="Times New Roman"/>
          <w:kern w:val="2"/>
          <w:sz w:val="24"/>
          <w:szCs w:val="24"/>
        </w:rPr>
        <w:t>.</w:t>
      </w:r>
      <w:r w:rsidRPr="00F2546B">
        <w:rPr>
          <w:rFonts w:ascii="Times New Roman" w:eastAsia="Calibri" w:hAnsi="Times New Roman" w:cs="Times New Roman"/>
          <w:b/>
          <w:kern w:val="2"/>
          <w:sz w:val="24"/>
          <w:szCs w:val="24"/>
          <w:lang w:val="vi-VN"/>
        </w:rPr>
        <w:tab/>
      </w:r>
      <w:r w:rsidRPr="00F2546B">
        <w:rPr>
          <w:rFonts w:ascii="Times New Roman" w:eastAsia="Calibri" w:hAnsi="Times New Roman" w:cs="Times New Roman"/>
          <w:b/>
          <w:kern w:val="2"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kern w:val="2"/>
          <w:sz w:val="24"/>
          <w:szCs w:val="24"/>
        </w:rPr>
        <w:t xml:space="preserve">    </w:t>
      </w:r>
      <w:r w:rsidR="00653CC2">
        <w:rPr>
          <w:rFonts w:ascii="Times New Roman" w:eastAsia="Calibri" w:hAnsi="Times New Roman" w:cs="Times New Roman"/>
          <w:b/>
          <w:kern w:val="2"/>
          <w:sz w:val="24"/>
          <w:szCs w:val="24"/>
        </w:rPr>
        <w:t>B</w:t>
      </w:r>
      <w:r w:rsidRPr="00F2546B">
        <w:rPr>
          <w:rFonts w:ascii="Times New Roman" w:eastAsia="Calibri" w:hAnsi="Times New Roman" w:cs="Times New Roman"/>
          <w:b/>
          <w:kern w:val="2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kern w:val="2"/>
          <w:position w:val="-14"/>
          <w:sz w:val="24"/>
          <w:szCs w:val="24"/>
        </w:rPr>
        <w:object w:dxaOrig="1222" w:dyaOrig="393" w14:anchorId="26ADBEF5">
          <v:shape id="_x0000_i1061" type="#_x0000_t75" style="width:61.1pt;height:19.7pt" o:ole="">
            <v:imagedata r:id="rId82" o:title=""/>
            <o:lock v:ext="edit" aspectratio="f"/>
          </v:shape>
          <o:OLEObject Type="Embed" ProgID="Equation.DSMT4" ShapeID="_x0000_i1061" DrawAspect="Content" ObjectID="_1833601543" r:id="rId83"/>
        </w:object>
      </w:r>
      <w:r w:rsidRPr="00F2546B">
        <w:rPr>
          <w:rFonts w:ascii="Times New Roman" w:eastAsia="Calibri" w:hAnsi="Times New Roman" w:cs="Times New Roman"/>
          <w:kern w:val="2"/>
          <w:sz w:val="24"/>
          <w:szCs w:val="24"/>
          <w:lang w:val="vi-VN"/>
        </w:rPr>
        <w:t>.</w:t>
      </w:r>
    </w:p>
    <w:p w14:paraId="0D62A2DA" w14:textId="4FB6BD8D" w:rsidR="00F2546B" w:rsidRPr="00F2546B" w:rsidRDefault="00AE22C3" w:rsidP="00AE22C3">
      <w:pPr>
        <w:tabs>
          <w:tab w:val="left" w:pos="302"/>
          <w:tab w:val="left" w:pos="2837"/>
          <w:tab w:val="left" w:pos="5371"/>
          <w:tab w:val="left" w:pos="7906"/>
        </w:tabs>
        <w:spacing w:after="0"/>
        <w:jc w:val="both"/>
        <w:rPr>
          <w:rFonts w:ascii="Times New Roman" w:eastAsia="Calibri" w:hAnsi="Times New Roman" w:cs="Times New Roman"/>
          <w:b/>
          <w:kern w:val="2"/>
          <w:sz w:val="24"/>
          <w:szCs w:val="24"/>
        </w:rPr>
      </w:pPr>
      <w:r>
        <w:rPr>
          <w:rFonts w:ascii="Times New Roman" w:eastAsia="Calibri" w:hAnsi="Times New Roman" w:cs="Times New Roman"/>
          <w:b/>
          <w:kern w:val="2"/>
          <w:sz w:val="24"/>
          <w:szCs w:val="24"/>
        </w:rPr>
        <w:t xml:space="preserve">              </w:t>
      </w:r>
      <w:r w:rsidR="00653CC2">
        <w:rPr>
          <w:rFonts w:ascii="Times New Roman" w:eastAsia="Calibri" w:hAnsi="Times New Roman" w:cs="Times New Roman"/>
          <w:b/>
          <w:kern w:val="2"/>
          <w:sz w:val="24"/>
          <w:szCs w:val="24"/>
        </w:rPr>
        <w:t>C</w:t>
      </w:r>
      <w:r w:rsidRPr="00F2546B">
        <w:rPr>
          <w:rFonts w:ascii="Times New Roman" w:eastAsia="Calibri" w:hAnsi="Times New Roman" w:cs="Times New Roman"/>
          <w:b/>
          <w:kern w:val="2"/>
          <w:sz w:val="24"/>
          <w:szCs w:val="24"/>
          <w:lang w:val="vi-VN"/>
        </w:rPr>
        <w:t xml:space="preserve">. </w:t>
      </w:r>
      <w:r>
        <w:rPr>
          <w:rFonts w:ascii="Times New Roman" w:eastAsia="Calibri" w:hAnsi="Times New Roman" w:cs="Times New Roman"/>
          <w:kern w:val="2"/>
          <w:position w:val="-14"/>
          <w:sz w:val="24"/>
          <w:szCs w:val="24"/>
        </w:rPr>
        <w:object w:dxaOrig="3251" w:dyaOrig="393" w14:anchorId="72838E4C">
          <v:shape id="_x0000_i1062" type="#_x0000_t75" style="width:162.65pt;height:19.7pt" o:ole="">
            <v:imagedata r:id="rId84" o:title=""/>
            <o:lock v:ext="edit" aspectratio="f"/>
          </v:shape>
          <o:OLEObject Type="Embed" ProgID="Equation.DSMT4" ShapeID="_x0000_i1062" DrawAspect="Content" ObjectID="_1833601544" r:id="rId85"/>
        </w:object>
      </w:r>
      <w:r w:rsidRPr="00F2546B">
        <w:rPr>
          <w:rFonts w:ascii="Times New Roman" w:eastAsia="Calibri" w:hAnsi="Times New Roman" w:cs="Times New Roman"/>
          <w:kern w:val="2"/>
          <w:sz w:val="24"/>
          <w:szCs w:val="24"/>
        </w:rPr>
        <w:t>.</w:t>
      </w:r>
      <w:r w:rsidRPr="00F2546B">
        <w:rPr>
          <w:rFonts w:ascii="Times New Roman" w:eastAsia="Calibri" w:hAnsi="Times New Roman" w:cs="Times New Roman"/>
          <w:b/>
          <w:kern w:val="2"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kern w:val="2"/>
          <w:sz w:val="24"/>
          <w:szCs w:val="24"/>
        </w:rPr>
        <w:t xml:space="preserve">    </w:t>
      </w:r>
      <w:r w:rsidR="00653CC2">
        <w:rPr>
          <w:rFonts w:ascii="Times New Roman" w:eastAsia="Calibri" w:hAnsi="Times New Roman" w:cs="Times New Roman"/>
          <w:b/>
          <w:kern w:val="2"/>
          <w:sz w:val="24"/>
          <w:szCs w:val="24"/>
        </w:rPr>
        <w:t>D</w:t>
      </w:r>
      <w:r w:rsidRPr="00F2546B">
        <w:rPr>
          <w:rFonts w:ascii="Times New Roman" w:eastAsia="Calibri" w:hAnsi="Times New Roman" w:cs="Times New Roman"/>
          <w:b/>
          <w:kern w:val="2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kern w:val="2"/>
          <w:position w:val="-6"/>
          <w:sz w:val="24"/>
          <w:szCs w:val="24"/>
        </w:rPr>
        <w:object w:dxaOrig="698" w:dyaOrig="262" w14:anchorId="3BF6FCE2">
          <v:shape id="_x0000_i1063" type="#_x0000_t75" style="width:34.7pt;height:12.95pt" o:ole="">
            <v:imagedata r:id="rId86" o:title=""/>
          </v:shape>
          <o:OLEObject Type="Embed" ProgID="Equation.DSMT4" ShapeID="_x0000_i1063" DrawAspect="Content" ObjectID="_1833601545" r:id="rId87"/>
        </w:object>
      </w:r>
      <w:r w:rsidRPr="00F2546B">
        <w:rPr>
          <w:rFonts w:ascii="Times New Roman" w:eastAsia="Calibri" w:hAnsi="Times New Roman" w:cs="Times New Roman"/>
          <w:kern w:val="2"/>
          <w:sz w:val="24"/>
          <w:szCs w:val="24"/>
        </w:rPr>
        <w:t>.</w:t>
      </w:r>
    </w:p>
    <w:p w14:paraId="63C7ED5B" w14:textId="77777777" w:rsidR="00F2546B" w:rsidRPr="00F2546B" w:rsidRDefault="00000000" w:rsidP="00F2546B">
      <w:pPr>
        <w:widowControl w:val="0"/>
        <w:spacing w:after="0" w:line="240" w:lineRule="auto"/>
        <w:rPr>
          <w:rFonts w:ascii="Times New Roman" w:eastAsia="Palatino Linotype" w:hAnsi="Times New Roman" w:cs="Times New Roman"/>
          <w:kern w:val="2"/>
          <w:sz w:val="24"/>
          <w:szCs w:val="24"/>
          <w:lang w:val="vi-VN"/>
        </w:rPr>
      </w:pPr>
      <w:r w:rsidRPr="00F2546B">
        <w:rPr>
          <w:rFonts w:ascii="Times New Roman" w:eastAsia="Calibri" w:hAnsi="Times New Roman" w:cs="Times New Roman"/>
          <w:b/>
          <w:kern w:val="2"/>
          <w:sz w:val="24"/>
          <w:szCs w:val="24"/>
          <w:lang w:val="vi-VN"/>
        </w:rPr>
        <w:t>Câu 8.</w:t>
      </w:r>
      <w:r w:rsidRPr="00F2546B">
        <w:rPr>
          <w:rFonts w:ascii="Times New Roman" w:eastAsia="Calibri" w:hAnsi="Times New Roman" w:cs="Times New Roman"/>
          <w:kern w:val="2"/>
          <w:sz w:val="24"/>
          <w:szCs w:val="24"/>
          <w:lang w:val="vi-VN"/>
        </w:rPr>
        <w:t xml:space="preserve"> Hàm số nào trong các hàm số sau đây là hàm số bậc hai?</w:t>
      </w:r>
    </w:p>
    <w:p w14:paraId="295EB0C0" w14:textId="70D5C69B" w:rsidR="00F2546B" w:rsidRPr="00F2546B" w:rsidRDefault="00CC0E2E" w:rsidP="00F2546B">
      <w:pPr>
        <w:tabs>
          <w:tab w:val="left" w:pos="240"/>
          <w:tab w:val="left" w:pos="2880"/>
          <w:tab w:val="left" w:pos="5520"/>
          <w:tab w:val="left" w:pos="8160"/>
        </w:tabs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kern w:val="2"/>
          <w:sz w:val="24"/>
          <w:szCs w:val="24"/>
        </w:rPr>
        <w:t xml:space="preserve">             </w:t>
      </w:r>
      <w:r w:rsidRPr="00F2546B">
        <w:rPr>
          <w:rFonts w:ascii="Times New Roman" w:eastAsia="Times New Roman" w:hAnsi="Times New Roman" w:cs="Times New Roman"/>
          <w:b/>
          <w:kern w:val="2"/>
          <w:sz w:val="24"/>
          <w:szCs w:val="24"/>
          <w:lang w:val="vi-VN"/>
        </w:rPr>
        <w:t xml:space="preserve">A. </w:t>
      </w:r>
      <w:r w:rsidRPr="00F2546B">
        <w:rPr>
          <w:rFonts w:ascii="Times New Roman" w:eastAsia="Times New Roman" w:hAnsi="Times New Roman" w:cs="Times New Roman"/>
          <w:kern w:val="2"/>
          <w:sz w:val="24"/>
          <w:szCs w:val="24"/>
          <w:lang w:val="vi-VN"/>
        </w:rPr>
        <w:t xml:space="preserve"> </w:t>
      </w:r>
      <w:r>
        <w:rPr>
          <w:rFonts w:ascii="Times New Roman" w:eastAsia="Calibri" w:hAnsi="Times New Roman" w:cs="Times New Roman"/>
          <w:kern w:val="2"/>
          <w:position w:val="-10"/>
          <w:sz w:val="24"/>
          <w:szCs w:val="24"/>
        </w:rPr>
        <w:object w:dxaOrig="884" w:dyaOrig="316" w14:anchorId="01200C7C">
          <v:shape id="_x0000_i1064" type="#_x0000_t75" style="width:44.55pt;height:15.55pt" o:ole="">
            <v:imagedata r:id="rId88" o:title=""/>
          </v:shape>
          <o:OLEObject Type="Embed" ProgID="Equation.DSMT4" ShapeID="_x0000_i1064" DrawAspect="Content" ObjectID="_1833601546" r:id="rId89"/>
        </w:object>
      </w:r>
      <w:r w:rsidRPr="00F2546B">
        <w:rPr>
          <w:rFonts w:ascii="Times New Roman" w:eastAsia="Times New Roman" w:hAnsi="Times New Roman" w:cs="Times New Roman"/>
          <w:kern w:val="2"/>
          <w:sz w:val="24"/>
          <w:szCs w:val="24"/>
          <w:lang w:val="vi-VN"/>
        </w:rPr>
        <w:t>.</w:t>
      </w:r>
      <w:r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               </w:t>
      </w:r>
      <w:r w:rsidRPr="00CC0E2E">
        <w:rPr>
          <w:rFonts w:ascii="Times New Roman" w:eastAsia="Times New Roman" w:hAnsi="Times New Roman" w:cs="Times New Roman"/>
          <w:b/>
          <w:kern w:val="2"/>
          <w:sz w:val="24"/>
          <w:szCs w:val="24"/>
          <w:lang w:val="vi-VN"/>
        </w:rPr>
        <w:t>B.</w:t>
      </w:r>
      <w:r w:rsidRPr="00F2546B">
        <w:rPr>
          <w:rFonts w:ascii="Times New Roman" w:eastAsia="Times New Roman" w:hAnsi="Times New Roman" w:cs="Times New Roman"/>
          <w:b/>
          <w:kern w:val="2"/>
          <w:sz w:val="24"/>
          <w:szCs w:val="24"/>
          <w:lang w:val="vi-VN"/>
        </w:rPr>
        <w:t xml:space="preserve"> </w:t>
      </w:r>
      <w:r w:rsidRPr="00F2546B">
        <w:rPr>
          <w:rFonts w:ascii="Times New Roman" w:eastAsia="Times New Roman" w:hAnsi="Times New Roman" w:cs="Times New Roman"/>
          <w:kern w:val="2"/>
          <w:sz w:val="24"/>
          <w:szCs w:val="24"/>
          <w:lang w:val="vi-VN"/>
        </w:rPr>
        <w:t xml:space="preserve"> </w:t>
      </w:r>
      <w:r>
        <w:rPr>
          <w:rFonts w:ascii="Times New Roman" w:eastAsia="Calibri" w:hAnsi="Times New Roman" w:cs="Times New Roman"/>
          <w:kern w:val="2"/>
          <w:position w:val="-10"/>
          <w:sz w:val="24"/>
          <w:szCs w:val="24"/>
        </w:rPr>
        <w:object w:dxaOrig="1473" w:dyaOrig="360" w14:anchorId="458BA0DA">
          <v:shape id="_x0000_i1065" type="#_x0000_t75" style="width:73.55pt;height:18.15pt" o:ole="">
            <v:imagedata r:id="rId90" o:title=""/>
          </v:shape>
          <o:OLEObject Type="Embed" ProgID="Equation.DSMT4" ShapeID="_x0000_i1065" DrawAspect="Content" ObjectID="_1833601547" r:id="rId91"/>
        </w:object>
      </w:r>
      <w:r w:rsidRPr="00F2546B">
        <w:rPr>
          <w:rFonts w:ascii="Times New Roman" w:eastAsia="Times New Roman" w:hAnsi="Times New Roman" w:cs="Times New Roman"/>
          <w:kern w:val="2"/>
          <w:sz w:val="24"/>
          <w:szCs w:val="24"/>
          <w:lang w:val="vi-VN"/>
        </w:rPr>
        <w:t>.</w:t>
      </w:r>
      <w:r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       </w:t>
      </w:r>
      <w:r w:rsidRPr="00F2546B">
        <w:rPr>
          <w:rFonts w:ascii="Times New Roman" w:eastAsia="Times New Roman" w:hAnsi="Times New Roman" w:cs="Times New Roman"/>
          <w:kern w:val="2"/>
          <w:sz w:val="24"/>
          <w:szCs w:val="24"/>
          <w:lang w:val="vi-VN"/>
        </w:rPr>
        <w:t xml:space="preserve">  </w:t>
      </w:r>
      <w:r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</w:t>
      </w:r>
      <w:r w:rsidRPr="00F2546B">
        <w:rPr>
          <w:rFonts w:ascii="Times New Roman" w:eastAsia="Times New Roman" w:hAnsi="Times New Roman" w:cs="Times New Roman"/>
          <w:b/>
          <w:kern w:val="2"/>
          <w:sz w:val="24"/>
          <w:szCs w:val="24"/>
          <w:lang w:val="vi-VN"/>
        </w:rPr>
        <w:t xml:space="preserve">C. </w:t>
      </w:r>
      <w:r w:rsidRPr="00F2546B">
        <w:rPr>
          <w:rFonts w:ascii="Times New Roman" w:eastAsia="Times New Roman" w:hAnsi="Times New Roman" w:cs="Times New Roman"/>
          <w:kern w:val="2"/>
          <w:sz w:val="24"/>
          <w:szCs w:val="24"/>
          <w:lang w:val="vi-VN"/>
        </w:rPr>
        <w:t xml:space="preserve"> </w:t>
      </w:r>
      <w:r>
        <w:rPr>
          <w:rFonts w:ascii="Times New Roman" w:eastAsia="Calibri" w:hAnsi="Times New Roman" w:cs="Times New Roman"/>
          <w:kern w:val="2"/>
          <w:position w:val="-10"/>
          <w:sz w:val="24"/>
          <w:szCs w:val="24"/>
        </w:rPr>
        <w:object w:dxaOrig="1953" w:dyaOrig="360" w14:anchorId="18A6A0B1">
          <v:shape id="_x0000_i1066" type="#_x0000_t75" style="width:97.9pt;height:18.15pt" o:ole="">
            <v:imagedata r:id="rId92" o:title=""/>
          </v:shape>
          <o:OLEObject Type="Embed" ProgID="Equation.DSMT4" ShapeID="_x0000_i1066" DrawAspect="Content" ObjectID="_1833601548" r:id="rId93"/>
        </w:object>
      </w:r>
      <w:r w:rsidRPr="00F2546B">
        <w:rPr>
          <w:rFonts w:ascii="Times New Roman" w:eastAsia="Times New Roman" w:hAnsi="Times New Roman" w:cs="Times New Roman"/>
          <w:kern w:val="2"/>
          <w:sz w:val="24"/>
          <w:szCs w:val="24"/>
          <w:lang w:val="vi-VN"/>
        </w:rPr>
        <w:t>.</w:t>
      </w:r>
      <w:r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  </w:t>
      </w:r>
      <w:r w:rsidRPr="00F2546B">
        <w:rPr>
          <w:rFonts w:ascii="Times New Roman" w:eastAsia="Times New Roman" w:hAnsi="Times New Roman" w:cs="Times New Roman"/>
          <w:b/>
          <w:kern w:val="2"/>
          <w:sz w:val="24"/>
          <w:szCs w:val="24"/>
          <w:lang w:val="vi-VN"/>
        </w:rPr>
        <w:t xml:space="preserve">D. </w:t>
      </w:r>
      <w:r w:rsidRPr="00F2546B">
        <w:rPr>
          <w:rFonts w:ascii="Times New Roman" w:eastAsia="Times New Roman" w:hAnsi="Times New Roman" w:cs="Times New Roman"/>
          <w:kern w:val="2"/>
          <w:sz w:val="24"/>
          <w:szCs w:val="24"/>
          <w:lang w:val="vi-VN"/>
        </w:rPr>
        <w:t xml:space="preserve"> </w:t>
      </w:r>
      <w:r>
        <w:rPr>
          <w:rFonts w:ascii="Times New Roman" w:eastAsia="Calibri" w:hAnsi="Times New Roman" w:cs="Times New Roman"/>
          <w:kern w:val="2"/>
          <w:position w:val="-10"/>
          <w:sz w:val="24"/>
          <w:szCs w:val="24"/>
        </w:rPr>
        <w:object w:dxaOrig="1538" w:dyaOrig="360" w14:anchorId="4B6F6EE8">
          <v:shape id="_x0000_i1067" type="#_x0000_t75" style="width:76.65pt;height:18.15pt" o:ole="">
            <v:imagedata r:id="rId94" o:title=""/>
          </v:shape>
          <o:OLEObject Type="Embed" ProgID="Equation.DSMT4" ShapeID="_x0000_i1067" DrawAspect="Content" ObjectID="_1833601549" r:id="rId95"/>
        </w:object>
      </w:r>
      <w:r w:rsidRPr="00F2546B">
        <w:rPr>
          <w:rFonts w:ascii="Times New Roman" w:eastAsia="Times New Roman" w:hAnsi="Times New Roman" w:cs="Times New Roman"/>
          <w:kern w:val="2"/>
          <w:sz w:val="24"/>
          <w:szCs w:val="24"/>
          <w:lang w:val="vi-VN"/>
        </w:rPr>
        <w:t>.</w:t>
      </w:r>
    </w:p>
    <w:p w14:paraId="30AF88EC" w14:textId="77777777" w:rsidR="00F2546B" w:rsidRPr="00F2546B" w:rsidRDefault="00000000" w:rsidP="00F2546B">
      <w:pPr>
        <w:tabs>
          <w:tab w:val="left" w:pos="992"/>
        </w:tabs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nl-NL"/>
        </w:rPr>
      </w:pPr>
      <w:r w:rsidRPr="00F2546B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val="vi-VN"/>
        </w:rPr>
        <w:t>Câu 9</w:t>
      </w:r>
      <w:r w:rsidRPr="00F2546B">
        <w:rPr>
          <w:rFonts w:ascii="Times New Roman" w:eastAsia="Times New Roman" w:hAnsi="Times New Roman" w:cs="Times New Roman"/>
          <w:b/>
          <w:bCs/>
          <w:kern w:val="2"/>
          <w:sz w:val="24"/>
          <w:szCs w:val="24"/>
        </w:rPr>
        <w:t>.</w:t>
      </w:r>
      <w:r w:rsidRPr="00F2546B">
        <w:rPr>
          <w:rFonts w:ascii="Times New Roman" w:eastAsia="Times New Roman" w:hAnsi="Times New Roman" w:cs="Times New Roman"/>
          <w:kern w:val="2"/>
          <w:sz w:val="24"/>
          <w:szCs w:val="24"/>
          <w:lang w:val="vi-VN"/>
        </w:rPr>
        <w:t xml:space="preserve"> </w:t>
      </w:r>
      <w:r w:rsidRPr="00F2546B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Cho đường thẳng </w:t>
      </w:r>
      <w:r>
        <w:rPr>
          <w:rFonts w:ascii="Times New Roman" w:eastAsia="Calibri" w:hAnsi="Times New Roman" w:cs="Times New Roman"/>
          <w:position w:val="-12"/>
          <w:sz w:val="24"/>
          <w:szCs w:val="24"/>
          <w:lang w:val="nl-NL"/>
        </w:rPr>
        <w:object w:dxaOrig="1909" w:dyaOrig="360" w14:anchorId="0CFE9480">
          <v:shape id="_x0000_i1068" type="#_x0000_t75" style="width:95.3pt;height:18.15pt" o:ole="">
            <v:imagedata r:id="rId96" o:title=""/>
          </v:shape>
          <o:OLEObject Type="Embed" ProgID="Equation.DSMT4" ShapeID="_x0000_i1068" DrawAspect="Content" ObjectID="_1833601550" r:id="rId97"/>
        </w:object>
      </w:r>
      <w:r w:rsidRPr="00F2546B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và </w:t>
      </w:r>
      <w:r>
        <w:rPr>
          <w:rFonts w:ascii="Times New Roman" w:eastAsia="Calibri" w:hAnsi="Times New Roman" w:cs="Times New Roman"/>
          <w:position w:val="-12"/>
          <w:sz w:val="24"/>
          <w:szCs w:val="24"/>
          <w:lang w:val="nl-NL"/>
        </w:rPr>
        <w:object w:dxaOrig="1713" w:dyaOrig="360" w14:anchorId="1D939A4A">
          <v:shape id="_x0000_i1069" type="#_x0000_t75" style="width:86pt;height:18.15pt" o:ole="">
            <v:imagedata r:id="rId98" o:title=""/>
          </v:shape>
          <o:OLEObject Type="Embed" ProgID="Equation.DSMT4" ShapeID="_x0000_i1069" DrawAspect="Content" ObjectID="_1833601551" r:id="rId99"/>
        </w:object>
      </w:r>
      <w:r w:rsidRPr="00F2546B">
        <w:rPr>
          <w:rFonts w:ascii="Times New Roman" w:eastAsia="Calibri" w:hAnsi="Times New Roman" w:cs="Times New Roman"/>
          <w:sz w:val="24"/>
          <w:szCs w:val="24"/>
          <w:lang w:val="nl-NL"/>
        </w:rPr>
        <w:t>. Khẳng định nào sau đây đúng?</w:t>
      </w:r>
    </w:p>
    <w:p w14:paraId="59249109" w14:textId="7D900EE2" w:rsidR="00F2546B" w:rsidRPr="00F2546B" w:rsidRDefault="00CC0E2E" w:rsidP="00CC0E2E">
      <w:pPr>
        <w:tabs>
          <w:tab w:val="left" w:pos="302"/>
          <w:tab w:val="left" w:pos="2837"/>
          <w:tab w:val="left" w:pos="5371"/>
          <w:tab w:val="left" w:pos="7906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nl-NL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             </w:t>
      </w:r>
      <w:r w:rsidRPr="00CC0E2E">
        <w:rPr>
          <w:rFonts w:ascii="Times New Roman" w:eastAsia="Calibri" w:hAnsi="Times New Roman" w:cs="Times New Roman"/>
          <w:b/>
          <w:sz w:val="24"/>
          <w:szCs w:val="24"/>
          <w:lang w:val="nl-NL"/>
        </w:rPr>
        <w:t>A.</w:t>
      </w:r>
      <w:r w:rsidRPr="00F2546B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 </w:t>
      </w:r>
      <w:r>
        <w:rPr>
          <w:rFonts w:ascii="Times New Roman" w:eastAsia="Calibri" w:hAnsi="Times New Roman" w:cs="Times New Roman"/>
          <w:position w:val="-12"/>
          <w:sz w:val="24"/>
          <w:szCs w:val="24"/>
          <w:lang w:val="nl-NL"/>
        </w:rPr>
        <w:object w:dxaOrig="273" w:dyaOrig="360" w14:anchorId="4292CDAB">
          <v:shape id="_x0000_i1070" type="#_x0000_t75" style="width:14pt;height:18.15pt" o:ole="">
            <v:imagedata r:id="rId100" o:title=""/>
          </v:shape>
          <o:OLEObject Type="Embed" ProgID="Equation.DSMT4" ShapeID="_x0000_i1070" DrawAspect="Content" ObjectID="_1833601552" r:id="rId101"/>
        </w:object>
      </w:r>
      <w:r w:rsidRPr="00F2546B">
        <w:rPr>
          <w:rFonts w:ascii="Times New Roman" w:eastAsia="Calibri" w:hAnsi="Times New Roman" w:cs="Times New Roman"/>
          <w:position w:val="-14"/>
          <w:sz w:val="24"/>
          <w:szCs w:val="24"/>
          <w:lang w:val="nl-NL"/>
        </w:rPr>
        <w:t xml:space="preserve"> </w:t>
      </w:r>
      <w:r w:rsidRPr="00F2546B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và </w:t>
      </w:r>
      <w:r>
        <w:rPr>
          <w:rFonts w:ascii="Times New Roman" w:eastAsia="Calibri" w:hAnsi="Times New Roman" w:cs="Times New Roman"/>
          <w:position w:val="-12"/>
          <w:sz w:val="24"/>
          <w:szCs w:val="24"/>
          <w:lang w:val="nl-NL"/>
        </w:rPr>
        <w:object w:dxaOrig="273" w:dyaOrig="360" w14:anchorId="14E8E939">
          <v:shape id="_x0000_i1071" type="#_x0000_t75" style="width:14pt;height:18.15pt" o:ole="">
            <v:imagedata r:id="rId102" o:title=""/>
          </v:shape>
          <o:OLEObject Type="Embed" ProgID="Equation.DSMT4" ShapeID="_x0000_i1071" DrawAspect="Content" ObjectID="_1833601553" r:id="rId103"/>
        </w:object>
      </w:r>
      <w:r w:rsidRPr="00F2546B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cắt nhau và không vuông góc với nhau</w:t>
      </w:r>
      <w:r w:rsidRPr="00F2546B">
        <w:rPr>
          <w:rFonts w:ascii="Times New Roman" w:eastAsia="Calibri" w:hAnsi="Times New Roman" w:cs="Times New Roman"/>
          <w:sz w:val="24"/>
          <w:szCs w:val="24"/>
        </w:rPr>
        <w:t xml:space="preserve">.      </w:t>
      </w:r>
      <w:r w:rsidRPr="00F2546B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B. </w:t>
      </w:r>
      <w:r>
        <w:rPr>
          <w:rFonts w:ascii="Times New Roman" w:eastAsia="Calibri" w:hAnsi="Times New Roman" w:cs="Times New Roman"/>
          <w:position w:val="-12"/>
          <w:sz w:val="24"/>
          <w:szCs w:val="24"/>
          <w:lang w:val="nl-NL"/>
        </w:rPr>
        <w:object w:dxaOrig="273" w:dyaOrig="360" w14:anchorId="4647E9DA">
          <v:shape id="_x0000_i1072" type="#_x0000_t75" style="width:14pt;height:18.15pt" o:ole="">
            <v:imagedata r:id="rId100" o:title=""/>
          </v:shape>
          <o:OLEObject Type="Embed" ProgID="Equation.DSMT4" ShapeID="_x0000_i1072" DrawAspect="Content" ObjectID="_1833601554" r:id="rId104"/>
        </w:object>
      </w:r>
      <w:r w:rsidRPr="00F2546B">
        <w:rPr>
          <w:rFonts w:ascii="Times New Roman" w:eastAsia="Calibri" w:hAnsi="Times New Roman" w:cs="Times New Roman"/>
          <w:position w:val="-14"/>
          <w:sz w:val="24"/>
          <w:szCs w:val="24"/>
          <w:lang w:val="nl-NL"/>
        </w:rPr>
        <w:t xml:space="preserve"> </w:t>
      </w:r>
      <w:r w:rsidRPr="00F2546B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và </w:t>
      </w:r>
      <w:r>
        <w:rPr>
          <w:rFonts w:ascii="Times New Roman" w:eastAsia="Calibri" w:hAnsi="Times New Roman" w:cs="Times New Roman"/>
          <w:position w:val="-12"/>
          <w:sz w:val="24"/>
          <w:szCs w:val="24"/>
          <w:lang w:val="nl-NL"/>
        </w:rPr>
        <w:object w:dxaOrig="273" w:dyaOrig="360" w14:anchorId="4FE3283C">
          <v:shape id="_x0000_i1073" type="#_x0000_t75" style="width:14pt;height:18.15pt" o:ole="">
            <v:imagedata r:id="rId102" o:title=""/>
          </v:shape>
          <o:OLEObject Type="Embed" ProgID="Equation.DSMT4" ShapeID="_x0000_i1073" DrawAspect="Content" ObjectID="_1833601555" r:id="rId105"/>
        </w:object>
      </w:r>
      <w:r w:rsidRPr="00F2546B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song song với nhau</w:t>
      </w:r>
      <w:r w:rsidRPr="00F2546B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ADCF529" w14:textId="38F63D70" w:rsidR="00F2546B" w:rsidRPr="00F2546B" w:rsidRDefault="00CC0E2E" w:rsidP="00CC0E2E">
      <w:pPr>
        <w:tabs>
          <w:tab w:val="left" w:pos="302"/>
          <w:tab w:val="left" w:pos="2837"/>
          <w:tab w:val="left" w:pos="5371"/>
          <w:tab w:val="left" w:pos="7906"/>
        </w:tabs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             C</w:t>
      </w:r>
      <w:r w:rsidRPr="00F2546B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. </w:t>
      </w:r>
      <w:r>
        <w:rPr>
          <w:rFonts w:ascii="Times New Roman" w:eastAsia="Calibri" w:hAnsi="Times New Roman" w:cs="Times New Roman"/>
          <w:position w:val="-12"/>
          <w:sz w:val="24"/>
          <w:szCs w:val="24"/>
          <w:lang w:val="nl-NL"/>
        </w:rPr>
        <w:object w:dxaOrig="273" w:dyaOrig="360" w14:anchorId="588B700B">
          <v:shape id="_x0000_i1074" type="#_x0000_t75" style="width:14pt;height:18.15pt" o:ole="">
            <v:imagedata r:id="rId100" o:title=""/>
          </v:shape>
          <o:OLEObject Type="Embed" ProgID="Equation.DSMT4" ShapeID="_x0000_i1074" DrawAspect="Content" ObjectID="_1833601556" r:id="rId106"/>
        </w:object>
      </w:r>
      <w:r w:rsidRPr="00F2546B">
        <w:rPr>
          <w:rFonts w:ascii="Times New Roman" w:eastAsia="Calibri" w:hAnsi="Times New Roman" w:cs="Times New Roman"/>
          <w:position w:val="-14"/>
          <w:sz w:val="24"/>
          <w:szCs w:val="24"/>
          <w:lang w:val="nl-NL"/>
        </w:rPr>
        <w:t xml:space="preserve"> </w:t>
      </w:r>
      <w:r w:rsidRPr="00F2546B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và </w:t>
      </w:r>
      <w:r>
        <w:rPr>
          <w:rFonts w:ascii="Times New Roman" w:eastAsia="Calibri" w:hAnsi="Times New Roman" w:cs="Times New Roman"/>
          <w:position w:val="-12"/>
          <w:sz w:val="24"/>
          <w:szCs w:val="24"/>
          <w:lang w:val="nl-NL"/>
        </w:rPr>
        <w:object w:dxaOrig="273" w:dyaOrig="360" w14:anchorId="78564590">
          <v:shape id="_x0000_i1075" type="#_x0000_t75" style="width:14pt;height:18.15pt" o:ole="">
            <v:imagedata r:id="rId102" o:title=""/>
          </v:shape>
          <o:OLEObject Type="Embed" ProgID="Equation.DSMT4" ShapeID="_x0000_i1075" DrawAspect="Content" ObjectID="_1833601557" r:id="rId107"/>
        </w:object>
      </w:r>
      <w:r w:rsidRPr="00F2546B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trùng nhau</w:t>
      </w:r>
      <w:r w:rsidRPr="00F2546B">
        <w:rPr>
          <w:rFonts w:ascii="Times New Roman" w:eastAsia="Calibri" w:hAnsi="Times New Roman" w:cs="Times New Roman"/>
          <w:sz w:val="24"/>
          <w:szCs w:val="24"/>
        </w:rPr>
        <w:t>.</w:t>
      </w:r>
      <w:r w:rsidRPr="00F2546B">
        <w:rPr>
          <w:rFonts w:ascii="Times New Roman" w:eastAsia="Calibri" w:hAnsi="Times New Roman" w:cs="Times New Roman"/>
          <w:b/>
          <w:sz w:val="24"/>
          <w:szCs w:val="24"/>
          <w:lang w:val="nl-NL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             </w:t>
      </w:r>
      <w:r w:rsidRPr="00F2546B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D. </w:t>
      </w:r>
      <w:r>
        <w:rPr>
          <w:rFonts w:ascii="Times New Roman" w:eastAsia="Calibri" w:hAnsi="Times New Roman" w:cs="Times New Roman"/>
          <w:position w:val="-12"/>
          <w:sz w:val="24"/>
          <w:szCs w:val="24"/>
          <w:lang w:val="nl-NL"/>
        </w:rPr>
        <w:object w:dxaOrig="273" w:dyaOrig="360" w14:anchorId="20B790E9">
          <v:shape id="_x0000_i1076" type="#_x0000_t75" style="width:14pt;height:18.15pt" o:ole="">
            <v:imagedata r:id="rId100" o:title=""/>
          </v:shape>
          <o:OLEObject Type="Embed" ProgID="Equation.DSMT4" ShapeID="_x0000_i1076" DrawAspect="Content" ObjectID="_1833601558" r:id="rId108"/>
        </w:object>
      </w:r>
      <w:r w:rsidRPr="00F2546B">
        <w:rPr>
          <w:rFonts w:ascii="Times New Roman" w:eastAsia="Calibri" w:hAnsi="Times New Roman" w:cs="Times New Roman"/>
          <w:position w:val="-14"/>
          <w:sz w:val="24"/>
          <w:szCs w:val="24"/>
          <w:lang w:val="nl-NL"/>
        </w:rPr>
        <w:t xml:space="preserve"> </w:t>
      </w:r>
      <w:r w:rsidRPr="00F2546B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và </w:t>
      </w:r>
      <w:r>
        <w:rPr>
          <w:rFonts w:ascii="Times New Roman" w:eastAsia="Calibri" w:hAnsi="Times New Roman" w:cs="Times New Roman"/>
          <w:position w:val="-12"/>
          <w:sz w:val="24"/>
          <w:szCs w:val="24"/>
          <w:lang w:val="nl-NL"/>
        </w:rPr>
        <w:object w:dxaOrig="273" w:dyaOrig="360" w14:anchorId="3D3F0E31">
          <v:shape id="_x0000_i1077" type="#_x0000_t75" style="width:14pt;height:18.15pt" o:ole="">
            <v:imagedata r:id="rId102" o:title=""/>
          </v:shape>
          <o:OLEObject Type="Embed" ProgID="Equation.DSMT4" ShapeID="_x0000_i1077" DrawAspect="Content" ObjectID="_1833601559" r:id="rId109"/>
        </w:object>
      </w:r>
      <w:r w:rsidRPr="00F2546B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vuông góc với nhau</w:t>
      </w:r>
      <w:r w:rsidRPr="00F2546B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9B61F81" w14:textId="77777777" w:rsidR="00F2546B" w:rsidRPr="00F2546B" w:rsidRDefault="00000000" w:rsidP="00F2546B">
      <w:pPr>
        <w:widowControl w:val="0"/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sv-SE"/>
        </w:rPr>
      </w:pPr>
      <w:r w:rsidRPr="00F2546B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val="vi-VN"/>
        </w:rPr>
        <w:t>Câu 10</w:t>
      </w:r>
      <w:r w:rsidRPr="00F2546B">
        <w:rPr>
          <w:rFonts w:ascii="Times New Roman" w:eastAsia="Times New Roman" w:hAnsi="Times New Roman" w:cs="Times New Roman"/>
          <w:b/>
          <w:bCs/>
          <w:kern w:val="2"/>
          <w:sz w:val="24"/>
          <w:szCs w:val="24"/>
        </w:rPr>
        <w:t>.</w:t>
      </w:r>
      <w:r w:rsidRPr="00F2546B">
        <w:rPr>
          <w:rFonts w:ascii="Times New Roman" w:eastAsia="Times New Roman" w:hAnsi="Times New Roman" w:cs="Times New Roman"/>
          <w:kern w:val="2"/>
          <w:sz w:val="24"/>
          <w:szCs w:val="24"/>
          <w:lang w:val="vi-VN"/>
        </w:rPr>
        <w:t xml:space="preserve"> </w:t>
      </w:r>
      <w:r w:rsidRPr="00F2546B">
        <w:rPr>
          <w:rFonts w:ascii="Times New Roman" w:eastAsia="Calibri" w:hAnsi="Times New Roman" w:cs="Times New Roman"/>
          <w:kern w:val="2"/>
          <w:sz w:val="24"/>
          <w:szCs w:val="24"/>
          <w:lang w:val="sv-SE"/>
        </w:rPr>
        <w:t xml:space="preserve">Tập nghiệm của bất phương trình: </w:t>
      </w:r>
      <w:r>
        <w:rPr>
          <w:rFonts w:ascii="Times New Roman" w:eastAsia="Calibri" w:hAnsi="Times New Roman" w:cs="Times New Roman"/>
          <w:kern w:val="2"/>
          <w:position w:val="-6"/>
          <w:sz w:val="24"/>
          <w:szCs w:val="24"/>
        </w:rPr>
        <w:object w:dxaOrig="1429" w:dyaOrig="316" w14:anchorId="37103595">
          <v:shape id="_x0000_i1078" type="#_x0000_t75" style="width:71.5pt;height:15.55pt" o:ole="">
            <v:imagedata r:id="rId110" o:title=""/>
          </v:shape>
          <o:OLEObject Type="Embed" ProgID="Equation.DSMT4" ShapeID="_x0000_i1078" DrawAspect="Content" ObjectID="_1833601560" r:id="rId111"/>
        </w:object>
      </w:r>
    </w:p>
    <w:p w14:paraId="1AE36A36" w14:textId="71E61F46" w:rsidR="00F2546B" w:rsidRPr="00F2546B" w:rsidRDefault="00CC0E2E" w:rsidP="00CC0E2E">
      <w:pPr>
        <w:widowControl w:val="0"/>
        <w:tabs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eastAsia="Calibri" w:hAnsi="Times New Roman" w:cs="Times New Roman"/>
          <w:b/>
          <w:kern w:val="2"/>
          <w:sz w:val="24"/>
          <w:szCs w:val="24"/>
          <w:lang w:val="sv-SE"/>
        </w:rPr>
      </w:pPr>
      <w:r>
        <w:rPr>
          <w:rFonts w:ascii="Times New Roman" w:eastAsia="Calibri" w:hAnsi="Times New Roman" w:cs="Times New Roman"/>
          <w:b/>
          <w:kern w:val="2"/>
          <w:sz w:val="24"/>
          <w:szCs w:val="24"/>
          <w:lang w:val="sv-SE"/>
        </w:rPr>
        <w:t xml:space="preserve">               </w:t>
      </w:r>
      <w:r w:rsidRPr="00CC0E2E">
        <w:rPr>
          <w:rFonts w:ascii="Times New Roman" w:eastAsia="Calibri" w:hAnsi="Times New Roman" w:cs="Times New Roman"/>
          <w:b/>
          <w:kern w:val="2"/>
          <w:sz w:val="24"/>
          <w:szCs w:val="24"/>
          <w:lang w:val="sv-SE"/>
        </w:rPr>
        <w:t xml:space="preserve">A. </w:t>
      </w:r>
      <w:r>
        <w:rPr>
          <w:rFonts w:ascii="Times New Roman" w:eastAsia="Calibri" w:hAnsi="Times New Roman" w:cs="Times New Roman"/>
          <w:kern w:val="2"/>
          <w:position w:val="-14"/>
          <w:sz w:val="24"/>
          <w:szCs w:val="24"/>
        </w:rPr>
        <w:object w:dxaOrig="1069" w:dyaOrig="393" w14:anchorId="03E46F6C">
          <v:shape id="_x0000_i1079" type="#_x0000_t75" style="width:53.35pt;height:19.7pt" o:ole="">
            <v:imagedata r:id="rId112" o:title=""/>
          </v:shape>
          <o:OLEObject Type="Embed" ProgID="Equation.DSMT4" ShapeID="_x0000_i1079" DrawAspect="Content" ObjectID="_1833601561" r:id="rId113"/>
        </w:object>
      </w:r>
      <w:r w:rsidRPr="00F2546B">
        <w:rPr>
          <w:rFonts w:ascii="Times New Roman" w:eastAsia="Calibri" w:hAnsi="Times New Roman" w:cs="Times New Roman"/>
          <w:b/>
          <w:kern w:val="2"/>
          <w:sz w:val="24"/>
          <w:szCs w:val="24"/>
          <w:lang w:val="sv-SE"/>
        </w:rPr>
        <w:tab/>
        <w:t xml:space="preserve">B. </w:t>
      </w:r>
      <w:r>
        <w:rPr>
          <w:rFonts w:ascii="Times New Roman" w:eastAsia="Calibri" w:hAnsi="Times New Roman" w:cs="Times New Roman"/>
          <w:kern w:val="2"/>
          <w:position w:val="-14"/>
          <w:sz w:val="24"/>
          <w:szCs w:val="24"/>
        </w:rPr>
        <w:object w:dxaOrig="1244" w:dyaOrig="393" w14:anchorId="6D9330FD">
          <v:shape id="_x0000_i1080" type="#_x0000_t75" style="width:62.15pt;height:19.7pt" o:ole="">
            <v:imagedata r:id="rId114" o:title=""/>
          </v:shape>
          <o:OLEObject Type="Embed" ProgID="Equation.DSMT4" ShapeID="_x0000_i1080" DrawAspect="Content" ObjectID="_1833601562" r:id="rId115"/>
        </w:object>
      </w:r>
      <w:r w:rsidRPr="00F2546B">
        <w:rPr>
          <w:rFonts w:ascii="Times New Roman" w:eastAsia="Calibri" w:hAnsi="Times New Roman" w:cs="Times New Roman"/>
          <w:b/>
          <w:kern w:val="2"/>
          <w:sz w:val="24"/>
          <w:szCs w:val="24"/>
          <w:lang w:val="sv-SE"/>
        </w:rPr>
        <w:tab/>
        <w:t xml:space="preserve">C. </w:t>
      </w:r>
      <w:r>
        <w:rPr>
          <w:rFonts w:ascii="Times New Roman" w:eastAsia="Calibri" w:hAnsi="Times New Roman" w:cs="Times New Roman"/>
          <w:kern w:val="2"/>
          <w:position w:val="-14"/>
          <w:sz w:val="24"/>
          <w:szCs w:val="24"/>
        </w:rPr>
        <w:object w:dxaOrig="1124" w:dyaOrig="393" w14:anchorId="42CB40F0">
          <v:shape id="_x0000_i1081" type="#_x0000_t75" style="width:56.45pt;height:19.7pt" o:ole="">
            <v:imagedata r:id="rId116" o:title=""/>
          </v:shape>
          <o:OLEObject Type="Embed" ProgID="Equation.DSMT4" ShapeID="_x0000_i1081" DrawAspect="Content" ObjectID="_1833601563" r:id="rId117"/>
        </w:object>
      </w:r>
      <w:r w:rsidRPr="00F2546B">
        <w:rPr>
          <w:rFonts w:ascii="Times New Roman" w:eastAsia="Calibri" w:hAnsi="Times New Roman" w:cs="Times New Roman"/>
          <w:b/>
          <w:kern w:val="2"/>
          <w:sz w:val="24"/>
          <w:szCs w:val="24"/>
          <w:lang w:val="sv-SE"/>
        </w:rPr>
        <w:tab/>
        <w:t xml:space="preserve">D. </w:t>
      </w:r>
      <w:r>
        <w:rPr>
          <w:rFonts w:ascii="Times New Roman" w:eastAsia="Calibri" w:hAnsi="Times New Roman" w:cs="Times New Roman"/>
          <w:b/>
          <w:kern w:val="2"/>
          <w:position w:val="-6"/>
          <w:sz w:val="24"/>
          <w:szCs w:val="24"/>
        </w:rPr>
        <w:object w:dxaOrig="611" w:dyaOrig="284" w14:anchorId="0A8707BD">
          <v:shape id="_x0000_i1082" type="#_x0000_t75" style="width:30.55pt;height:14.5pt" o:ole="">
            <v:imagedata r:id="rId118" o:title=""/>
          </v:shape>
          <o:OLEObject Type="Embed" ProgID="Equation.DSMT4" ShapeID="_x0000_i1082" DrawAspect="Content" ObjectID="_1833601564" r:id="rId119"/>
        </w:object>
      </w:r>
    </w:p>
    <w:p w14:paraId="216E64FF" w14:textId="77777777" w:rsidR="00F2546B" w:rsidRPr="00F2546B" w:rsidRDefault="00000000" w:rsidP="00F2546B">
      <w:pPr>
        <w:widowControl w:val="0"/>
        <w:tabs>
          <w:tab w:val="left" w:pos="992"/>
        </w:tabs>
        <w:spacing w:after="0" w:line="240" w:lineRule="auto"/>
        <w:rPr>
          <w:rFonts w:ascii="Times New Roman" w:eastAsia="Palatino Linotype" w:hAnsi="Times New Roman" w:cs="Times New Roman"/>
          <w:kern w:val="2"/>
          <w:sz w:val="24"/>
          <w:szCs w:val="24"/>
          <w:lang w:val="vi-VN"/>
        </w:rPr>
      </w:pPr>
      <w:r w:rsidRPr="00F2546B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val="vi-VN"/>
        </w:rPr>
        <w:t>Câu 11</w:t>
      </w:r>
      <w:r w:rsidRPr="00F2546B">
        <w:rPr>
          <w:rFonts w:ascii="Times New Roman" w:eastAsia="Times New Roman" w:hAnsi="Times New Roman" w:cs="Times New Roman"/>
          <w:b/>
          <w:bCs/>
          <w:kern w:val="2"/>
          <w:sz w:val="24"/>
          <w:szCs w:val="24"/>
        </w:rPr>
        <w:t>.</w:t>
      </w:r>
      <w:r w:rsidRPr="00F2546B">
        <w:rPr>
          <w:rFonts w:ascii="Times New Roman" w:eastAsia="Times New Roman" w:hAnsi="Times New Roman" w:cs="Times New Roman"/>
          <w:kern w:val="2"/>
          <w:sz w:val="24"/>
          <w:szCs w:val="24"/>
          <w:lang w:val="vi-VN"/>
        </w:rPr>
        <w:t xml:space="preserve"> </w:t>
      </w:r>
      <w:r w:rsidRPr="00F2546B">
        <w:rPr>
          <w:rFonts w:ascii="Times New Roman" w:eastAsia="Palatino Linotype" w:hAnsi="Times New Roman" w:cs="Times New Roman"/>
          <w:kern w:val="2"/>
          <w:sz w:val="24"/>
          <w:szCs w:val="24"/>
          <w:lang w:val="vi-VN"/>
        </w:rPr>
        <w:t xml:space="preserve"> </w:t>
      </w:r>
      <w:r w:rsidRPr="00F2546B">
        <w:rPr>
          <w:rFonts w:ascii="Times New Roman" w:eastAsia="Calibri" w:hAnsi="Times New Roman" w:cs="Times New Roman"/>
          <w:kern w:val="2"/>
          <w:sz w:val="24"/>
          <w:szCs w:val="24"/>
          <w:lang w:val="vi-VN"/>
        </w:rPr>
        <w:t xml:space="preserve">Xác định tâm và bán kính của đường tròn </w:t>
      </w:r>
      <w:r>
        <w:rPr>
          <w:rFonts w:ascii="Times New Roman" w:eastAsia="Calibri" w:hAnsi="Times New Roman" w:cs="Times New Roman"/>
          <w:kern w:val="2"/>
          <w:position w:val="-14"/>
          <w:sz w:val="24"/>
          <w:szCs w:val="24"/>
        </w:rPr>
        <w:object w:dxaOrig="2673" w:dyaOrig="404" w14:anchorId="79409B3F">
          <v:shape id="_x0000_i1083" type="#_x0000_t75" style="width:133.65pt;height:20.2pt" o:ole="">
            <v:imagedata r:id="rId120" o:title=""/>
          </v:shape>
          <o:OLEObject Type="Embed" ProgID="Equation.DSMT4" ShapeID="_x0000_i1083" DrawAspect="Content" ObjectID="_1833601565" r:id="rId121"/>
        </w:object>
      </w:r>
    </w:p>
    <w:p w14:paraId="23255A23" w14:textId="6BEC39BF" w:rsidR="00F2546B" w:rsidRPr="00F2546B" w:rsidRDefault="00CC0E2E" w:rsidP="00F2546B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  <w:lang w:val="pt-BR"/>
        </w:rPr>
        <w:tab/>
        <w:t xml:space="preserve">            </w:t>
      </w: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val="pt-BR"/>
        </w:rPr>
        <w:t>A</w:t>
      </w:r>
      <w:r w:rsidRPr="00CC0E2E">
        <w:rPr>
          <w:rFonts w:ascii="Times New Roman" w:eastAsia="Times New Roman" w:hAnsi="Times New Roman" w:cs="Times New Roman"/>
          <w:b/>
          <w:kern w:val="2"/>
          <w:sz w:val="24"/>
          <w:szCs w:val="24"/>
          <w:lang w:val="pt-BR"/>
        </w:rPr>
        <w:t>.</w:t>
      </w:r>
      <w:r w:rsidRPr="00F2546B">
        <w:rPr>
          <w:rFonts w:ascii="Times New Roman" w:eastAsia="Times New Roman" w:hAnsi="Times New Roman" w:cs="Times New Roman"/>
          <w:b/>
          <w:kern w:val="2"/>
          <w:sz w:val="24"/>
          <w:szCs w:val="24"/>
          <w:lang w:val="pt-BR"/>
        </w:rPr>
        <w:t xml:space="preserve"> </w:t>
      </w:r>
      <w:r w:rsidRPr="00F2546B">
        <w:rPr>
          <w:rFonts w:ascii="Times New Roman" w:eastAsia="Times New Roman" w:hAnsi="Times New Roman" w:cs="Times New Roman"/>
          <w:kern w:val="2"/>
          <w:sz w:val="24"/>
          <w:szCs w:val="24"/>
          <w:lang w:val="pt-BR"/>
        </w:rPr>
        <w:t xml:space="preserve"> Tâm </w:t>
      </w:r>
      <w:r>
        <w:rPr>
          <w:rFonts w:ascii="Times New Roman" w:eastAsia="Calibri" w:hAnsi="Times New Roman" w:cs="Times New Roman"/>
          <w:kern w:val="2"/>
          <w:position w:val="-14"/>
          <w:sz w:val="24"/>
          <w:szCs w:val="24"/>
        </w:rPr>
        <w:object w:dxaOrig="938" w:dyaOrig="404" w14:anchorId="3E90CBEE">
          <v:shape id="_x0000_i1084" type="#_x0000_t75" style="width:46.6pt;height:20.2pt" o:ole="">
            <v:imagedata r:id="rId122" o:title=""/>
          </v:shape>
          <o:OLEObject Type="Embed" ProgID="Equation.DSMT4" ShapeID="_x0000_i1084" DrawAspect="Content" ObjectID="_1833601566" r:id="rId123"/>
        </w:object>
      </w:r>
      <w:r w:rsidRPr="00F2546B">
        <w:rPr>
          <w:rFonts w:ascii="Times New Roman" w:eastAsia="Times New Roman" w:hAnsi="Times New Roman" w:cs="Times New Roman"/>
          <w:kern w:val="2"/>
          <w:sz w:val="24"/>
          <w:szCs w:val="24"/>
          <w:lang w:val="pt-BR"/>
        </w:rPr>
        <w:t xml:space="preserve"> bán kính </w:t>
      </w:r>
      <w:r>
        <w:rPr>
          <w:rFonts w:ascii="Times New Roman" w:eastAsia="Calibri" w:hAnsi="Times New Roman" w:cs="Times New Roman"/>
          <w:kern w:val="2"/>
          <w:position w:val="-6"/>
          <w:sz w:val="24"/>
          <w:szCs w:val="24"/>
        </w:rPr>
        <w:object w:dxaOrig="611" w:dyaOrig="316" w14:anchorId="53EC2FAB">
          <v:shape id="_x0000_i1085" type="#_x0000_t75" style="width:30.55pt;height:15.55pt" o:ole="">
            <v:imagedata r:id="rId124" o:title=""/>
          </v:shape>
          <o:OLEObject Type="Embed" ProgID="Equation.DSMT4" ShapeID="_x0000_i1085" DrawAspect="Content" ObjectID="_1833601567" r:id="rId125"/>
        </w:object>
      </w:r>
      <w:r w:rsidRPr="00F2546B">
        <w:rPr>
          <w:rFonts w:ascii="Times New Roman" w:eastAsia="Times New Roman" w:hAnsi="Times New Roman" w:cs="Times New Roman"/>
          <w:kern w:val="2"/>
          <w:sz w:val="24"/>
          <w:szCs w:val="24"/>
          <w:lang w:val="pt-BR"/>
        </w:rPr>
        <w:t>.</w:t>
      </w:r>
      <w:r w:rsidRPr="00F2546B">
        <w:rPr>
          <w:rFonts w:ascii="Times New Roman" w:eastAsia="Times New Roman" w:hAnsi="Times New Roman" w:cs="Times New Roman"/>
          <w:kern w:val="2"/>
          <w:sz w:val="24"/>
          <w:szCs w:val="24"/>
          <w:lang w:val="pt-BR"/>
        </w:rPr>
        <w:tab/>
      </w: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val="pt-BR"/>
        </w:rPr>
        <w:t>B</w:t>
      </w:r>
      <w:r w:rsidRPr="00F2546B">
        <w:rPr>
          <w:rFonts w:ascii="Times New Roman" w:eastAsia="Times New Roman" w:hAnsi="Times New Roman" w:cs="Times New Roman"/>
          <w:b/>
          <w:kern w:val="2"/>
          <w:sz w:val="24"/>
          <w:szCs w:val="24"/>
          <w:lang w:val="pt-BR"/>
        </w:rPr>
        <w:t xml:space="preserve">. </w:t>
      </w:r>
      <w:r w:rsidRPr="00F2546B">
        <w:rPr>
          <w:rFonts w:ascii="Times New Roman" w:eastAsia="Times New Roman" w:hAnsi="Times New Roman" w:cs="Times New Roman"/>
          <w:kern w:val="2"/>
          <w:sz w:val="24"/>
          <w:szCs w:val="24"/>
          <w:lang w:val="pt-BR"/>
        </w:rPr>
        <w:t xml:space="preserve"> Tâm </w:t>
      </w:r>
      <w:r>
        <w:rPr>
          <w:rFonts w:ascii="Times New Roman" w:eastAsia="Calibri" w:hAnsi="Times New Roman" w:cs="Times New Roman"/>
          <w:kern w:val="2"/>
          <w:position w:val="-14"/>
          <w:sz w:val="24"/>
          <w:szCs w:val="24"/>
        </w:rPr>
        <w:object w:dxaOrig="938" w:dyaOrig="404" w14:anchorId="26ED9488">
          <v:shape id="_x0000_i1086" type="#_x0000_t75" style="width:46.6pt;height:20.2pt" o:ole="">
            <v:imagedata r:id="rId126" o:title=""/>
          </v:shape>
          <o:OLEObject Type="Embed" ProgID="Equation.DSMT4" ShapeID="_x0000_i1086" DrawAspect="Content" ObjectID="_1833601568" r:id="rId127"/>
        </w:object>
      </w:r>
      <w:r w:rsidRPr="00F2546B">
        <w:rPr>
          <w:rFonts w:ascii="Times New Roman" w:eastAsia="Times New Roman" w:hAnsi="Times New Roman" w:cs="Times New Roman"/>
          <w:kern w:val="2"/>
          <w:sz w:val="24"/>
          <w:szCs w:val="24"/>
          <w:lang w:val="pt-BR"/>
        </w:rPr>
        <w:t xml:space="preserve"> bán kính </w:t>
      </w:r>
      <w:r>
        <w:rPr>
          <w:rFonts w:ascii="Times New Roman" w:eastAsia="Calibri" w:hAnsi="Times New Roman" w:cs="Times New Roman"/>
          <w:kern w:val="2"/>
          <w:position w:val="-6"/>
          <w:sz w:val="24"/>
          <w:szCs w:val="24"/>
        </w:rPr>
        <w:object w:dxaOrig="611" w:dyaOrig="316" w14:anchorId="0367DDFB">
          <v:shape id="_x0000_i1087" type="#_x0000_t75" style="width:30.55pt;height:15.55pt" o:ole="">
            <v:imagedata r:id="rId128" o:title=""/>
          </v:shape>
          <o:OLEObject Type="Embed" ProgID="Equation.DSMT4" ShapeID="_x0000_i1087" DrawAspect="Content" ObjectID="_1833601569" r:id="rId129"/>
        </w:object>
      </w:r>
      <w:r w:rsidRPr="00F2546B">
        <w:rPr>
          <w:rFonts w:ascii="Times New Roman" w:eastAsia="Times New Roman" w:hAnsi="Times New Roman" w:cs="Times New Roman"/>
          <w:kern w:val="2"/>
          <w:sz w:val="24"/>
          <w:szCs w:val="24"/>
          <w:lang w:val="pt-BR"/>
        </w:rPr>
        <w:t>.</w:t>
      </w:r>
    </w:p>
    <w:p w14:paraId="6AFFBFD6" w14:textId="3CDCADAC" w:rsidR="00F2546B" w:rsidRPr="00F2546B" w:rsidRDefault="00CC0E2E" w:rsidP="00F2546B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               </w:t>
      </w: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val="pt-BR"/>
        </w:rPr>
        <w:t>C</w:t>
      </w:r>
      <w:r w:rsidRPr="00F2546B">
        <w:rPr>
          <w:rFonts w:ascii="Times New Roman" w:eastAsia="Times New Roman" w:hAnsi="Times New Roman" w:cs="Times New Roman"/>
          <w:b/>
          <w:kern w:val="2"/>
          <w:sz w:val="24"/>
          <w:szCs w:val="24"/>
          <w:lang w:val="pt-BR"/>
        </w:rPr>
        <w:t xml:space="preserve">. </w:t>
      </w:r>
      <w:r w:rsidRPr="00F2546B">
        <w:rPr>
          <w:rFonts w:ascii="Times New Roman" w:eastAsia="Times New Roman" w:hAnsi="Times New Roman" w:cs="Times New Roman"/>
          <w:kern w:val="2"/>
          <w:sz w:val="24"/>
          <w:szCs w:val="24"/>
          <w:lang w:val="pt-BR"/>
        </w:rPr>
        <w:t xml:space="preserve"> Tâm </w:t>
      </w:r>
      <w:r>
        <w:rPr>
          <w:rFonts w:ascii="Times New Roman" w:eastAsia="Calibri" w:hAnsi="Times New Roman" w:cs="Times New Roman"/>
          <w:kern w:val="2"/>
          <w:position w:val="-14"/>
          <w:sz w:val="24"/>
          <w:szCs w:val="24"/>
        </w:rPr>
        <w:object w:dxaOrig="938" w:dyaOrig="404" w14:anchorId="42BB9EFB">
          <v:shape id="_x0000_i1088" type="#_x0000_t75" style="width:46.6pt;height:20.2pt" o:ole="">
            <v:imagedata r:id="rId122" o:title=""/>
          </v:shape>
          <o:OLEObject Type="Embed" ProgID="Equation.DSMT4" ShapeID="_x0000_i1088" DrawAspect="Content" ObjectID="_1833601570" r:id="rId130"/>
        </w:object>
      </w:r>
      <w:r w:rsidRPr="00F2546B">
        <w:rPr>
          <w:rFonts w:ascii="Times New Roman" w:eastAsia="Times New Roman" w:hAnsi="Times New Roman" w:cs="Times New Roman"/>
          <w:kern w:val="2"/>
          <w:sz w:val="24"/>
          <w:szCs w:val="24"/>
          <w:lang w:val="pt-BR"/>
        </w:rPr>
        <w:t xml:space="preserve"> bán kính </w:t>
      </w:r>
      <w:r>
        <w:rPr>
          <w:rFonts w:ascii="Times New Roman" w:eastAsia="Calibri" w:hAnsi="Times New Roman" w:cs="Times New Roman"/>
          <w:kern w:val="2"/>
          <w:position w:val="-6"/>
          <w:sz w:val="24"/>
          <w:szCs w:val="24"/>
        </w:rPr>
        <w:object w:dxaOrig="611" w:dyaOrig="316" w14:anchorId="32CED0E3">
          <v:shape id="_x0000_i1089" type="#_x0000_t75" style="width:30.55pt;height:15.55pt" o:ole="">
            <v:imagedata r:id="rId131" o:title=""/>
          </v:shape>
          <o:OLEObject Type="Embed" ProgID="Equation.DSMT4" ShapeID="_x0000_i1089" DrawAspect="Content" ObjectID="_1833601571" r:id="rId132"/>
        </w:object>
      </w:r>
      <w:r w:rsidRPr="00F2546B">
        <w:rPr>
          <w:rFonts w:ascii="Times New Roman" w:eastAsia="Times New Roman" w:hAnsi="Times New Roman" w:cs="Times New Roman"/>
          <w:kern w:val="2"/>
          <w:sz w:val="24"/>
          <w:szCs w:val="24"/>
          <w:lang w:val="pt-BR"/>
        </w:rPr>
        <w:t>.</w:t>
      </w:r>
      <w:r w:rsidRPr="00F2546B">
        <w:rPr>
          <w:rFonts w:ascii="Times New Roman" w:eastAsia="Times New Roman" w:hAnsi="Times New Roman" w:cs="Times New Roman"/>
          <w:kern w:val="2"/>
          <w:sz w:val="24"/>
          <w:szCs w:val="24"/>
          <w:lang w:val="pt-BR"/>
        </w:rPr>
        <w:tab/>
      </w: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val="pt-BR"/>
        </w:rPr>
        <w:t>D</w:t>
      </w:r>
      <w:r w:rsidRPr="00F2546B">
        <w:rPr>
          <w:rFonts w:ascii="Times New Roman" w:eastAsia="Times New Roman" w:hAnsi="Times New Roman" w:cs="Times New Roman"/>
          <w:b/>
          <w:kern w:val="2"/>
          <w:sz w:val="24"/>
          <w:szCs w:val="24"/>
          <w:lang w:val="pt-BR"/>
        </w:rPr>
        <w:t xml:space="preserve">. </w:t>
      </w:r>
      <w:r w:rsidRPr="00F2546B">
        <w:rPr>
          <w:rFonts w:ascii="Times New Roman" w:eastAsia="Times New Roman" w:hAnsi="Times New Roman" w:cs="Times New Roman"/>
          <w:kern w:val="2"/>
          <w:sz w:val="24"/>
          <w:szCs w:val="24"/>
          <w:lang w:val="pt-BR"/>
        </w:rPr>
        <w:t xml:space="preserve"> Tâm </w:t>
      </w:r>
      <w:r>
        <w:rPr>
          <w:rFonts w:ascii="Times New Roman" w:eastAsia="Calibri" w:hAnsi="Times New Roman" w:cs="Times New Roman"/>
          <w:kern w:val="2"/>
          <w:position w:val="-14"/>
          <w:sz w:val="24"/>
          <w:szCs w:val="24"/>
        </w:rPr>
        <w:object w:dxaOrig="938" w:dyaOrig="404" w14:anchorId="433055CD">
          <v:shape id="_x0000_i1090" type="#_x0000_t75" style="width:46.6pt;height:20.2pt" o:ole="">
            <v:imagedata r:id="rId133" o:title=""/>
          </v:shape>
          <o:OLEObject Type="Embed" ProgID="Equation.DSMT4" ShapeID="_x0000_i1090" DrawAspect="Content" ObjectID="_1833601572" r:id="rId134"/>
        </w:object>
      </w:r>
      <w:r w:rsidRPr="00F2546B">
        <w:rPr>
          <w:rFonts w:ascii="Times New Roman" w:eastAsia="Times New Roman" w:hAnsi="Times New Roman" w:cs="Times New Roman"/>
          <w:kern w:val="2"/>
          <w:sz w:val="24"/>
          <w:szCs w:val="24"/>
          <w:lang w:val="pt-BR"/>
        </w:rPr>
        <w:t xml:space="preserve"> bán kính </w:t>
      </w:r>
      <w:r>
        <w:rPr>
          <w:rFonts w:ascii="Times New Roman" w:eastAsia="Calibri" w:hAnsi="Times New Roman" w:cs="Times New Roman"/>
          <w:kern w:val="2"/>
          <w:position w:val="-6"/>
          <w:sz w:val="24"/>
          <w:szCs w:val="24"/>
        </w:rPr>
        <w:object w:dxaOrig="611" w:dyaOrig="316" w14:anchorId="3058824C">
          <v:shape id="_x0000_i1091" type="#_x0000_t75" style="width:30.55pt;height:15.55pt" o:ole="">
            <v:imagedata r:id="rId124" o:title=""/>
          </v:shape>
          <o:OLEObject Type="Embed" ProgID="Equation.DSMT4" ShapeID="_x0000_i1091" DrawAspect="Content" ObjectID="_1833601573" r:id="rId135"/>
        </w:object>
      </w:r>
      <w:r w:rsidRPr="00F2546B">
        <w:rPr>
          <w:rFonts w:ascii="Times New Roman" w:eastAsia="Times New Roman" w:hAnsi="Times New Roman" w:cs="Times New Roman"/>
          <w:kern w:val="2"/>
          <w:sz w:val="24"/>
          <w:szCs w:val="24"/>
          <w:lang w:val="pt-BR"/>
        </w:rPr>
        <w:t>.</w:t>
      </w:r>
    </w:p>
    <w:p w14:paraId="706F6DC0" w14:textId="77777777" w:rsidR="00F2546B" w:rsidRPr="00F2546B" w:rsidRDefault="00000000" w:rsidP="00F2546B">
      <w:pPr>
        <w:tabs>
          <w:tab w:val="left" w:pos="992"/>
        </w:tabs>
        <w:spacing w:before="120" w:after="0" w:line="240" w:lineRule="auto"/>
        <w:ind w:left="992" w:hanging="992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F2546B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Câu 12.</w:t>
      </w:r>
      <w:r w:rsidRPr="00F2546B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Tập xác định của hàm số: </w:t>
      </w:r>
      <w:r>
        <w:rPr>
          <w:rFonts w:ascii="Times New Roman" w:eastAsia="Times New Roman" w:hAnsi="Times New Roman" w:cs="Times New Roman"/>
          <w:position w:val="-24"/>
          <w:sz w:val="24"/>
          <w:szCs w:val="24"/>
          <w:lang w:val="pt-BR"/>
        </w:rPr>
        <w:object w:dxaOrig="938" w:dyaOrig="644" w14:anchorId="4E8B7BDE">
          <v:shape id="_x0000_i1092" type="#_x0000_t75" style="width:46.6pt;height:32.65pt" o:ole="">
            <v:imagedata r:id="rId136" o:title=""/>
          </v:shape>
          <o:OLEObject Type="Embed" ProgID="Equation.DSMT4" ShapeID="_x0000_i1092" DrawAspect="Content" ObjectID="_1833601574" r:id="rId137"/>
        </w:object>
      </w:r>
      <w:r w:rsidRPr="00F2546B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là:</w:t>
      </w:r>
    </w:p>
    <w:p w14:paraId="7DD24613" w14:textId="232E3348" w:rsidR="00F2546B" w:rsidRPr="00F2546B" w:rsidRDefault="00000000" w:rsidP="00F2546B">
      <w:pPr>
        <w:tabs>
          <w:tab w:val="left" w:pos="3402"/>
          <w:tab w:val="left" w:pos="5670"/>
          <w:tab w:val="left" w:pos="793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F2546B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  </w:t>
      </w:r>
      <w:r w:rsidR="00CC0E2E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        </w:t>
      </w:r>
      <w:r w:rsidR="00E56D49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</w:t>
      </w:r>
      <w:r w:rsidR="00CC0E2E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</w:t>
      </w:r>
      <w:r w:rsidRPr="00F2546B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A. </w:t>
      </w:r>
      <w:r>
        <w:rPr>
          <w:rFonts w:ascii="Times New Roman" w:eastAsia="Times New Roman" w:hAnsi="Times New Roman" w:cs="Times New Roman"/>
          <w:b/>
          <w:position w:val="-4"/>
          <w:sz w:val="24"/>
          <w:szCs w:val="24"/>
          <w:lang w:val="pt-BR"/>
        </w:rPr>
        <w:object w:dxaOrig="273" w:dyaOrig="273" w14:anchorId="581BE0D1">
          <v:shape id="_x0000_i1093" type="#_x0000_t75" style="width:14pt;height:14pt" o:ole="">
            <v:imagedata r:id="rId138" o:title=""/>
          </v:shape>
          <o:OLEObject Type="Embed" ProgID="Equation.DSMT4" ShapeID="_x0000_i1093" DrawAspect="Content" ObjectID="_1833601575" r:id="rId139"/>
        </w:object>
      </w:r>
      <w:r w:rsidRPr="00F2546B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.                               </w:t>
      </w:r>
      <w:r w:rsidRPr="00CC0E2E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B.</w:t>
      </w:r>
      <w:r w:rsidRPr="00F2546B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 </w:t>
      </w:r>
      <w:r>
        <w:rPr>
          <w:rFonts w:ascii="Times New Roman" w:eastAsia="Times New Roman" w:hAnsi="Times New Roman" w:cs="Times New Roman"/>
          <w:b/>
          <w:position w:val="-14"/>
          <w:sz w:val="24"/>
          <w:szCs w:val="24"/>
          <w:lang w:val="pt-BR"/>
        </w:rPr>
        <w:object w:dxaOrig="873" w:dyaOrig="404" w14:anchorId="408CA4B7">
          <v:shape id="_x0000_i1094" type="#_x0000_t75" style="width:44.05pt;height:20.2pt" o:ole="">
            <v:imagedata r:id="rId140" o:title=""/>
          </v:shape>
          <o:OLEObject Type="Embed" ProgID="Equation.DSMT4" ShapeID="_x0000_i1094" DrawAspect="Content" ObjectID="_1833601576" r:id="rId141"/>
        </w:object>
      </w:r>
      <w:r w:rsidRPr="00F2546B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. </w:t>
      </w:r>
      <w:r w:rsidRPr="00F2546B">
        <w:rPr>
          <w:rFonts w:ascii="Times New Roman" w:eastAsia="Times New Roman" w:hAnsi="Times New Roman" w:cs="Times New Roman"/>
          <w:position w:val="-16"/>
          <w:sz w:val="24"/>
          <w:szCs w:val="24"/>
          <w:lang w:val="pt-BR"/>
        </w:rPr>
        <w:t xml:space="preserve">                 </w:t>
      </w:r>
      <w:r w:rsidRPr="00F2546B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C.</w:t>
      </w:r>
      <w:r w:rsidRPr="00F2546B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eastAsia="Times New Roman" w:hAnsi="Times New Roman" w:cs="Times New Roman"/>
          <w:position w:val="-14"/>
          <w:sz w:val="24"/>
          <w:szCs w:val="24"/>
          <w:lang w:val="pt-BR"/>
        </w:rPr>
        <w:object w:dxaOrig="720" w:dyaOrig="404" w14:anchorId="6E97E4CF">
          <v:shape id="_x0000_i1095" type="#_x0000_t75" style="width:36.25pt;height:20.2pt" o:ole="">
            <v:imagedata r:id="rId142" o:title=""/>
          </v:shape>
          <o:OLEObject Type="Embed" ProgID="Equation.DSMT4" ShapeID="_x0000_i1095" DrawAspect="Content" ObjectID="_1833601577" r:id="rId143"/>
        </w:object>
      </w:r>
      <w:r w:rsidRPr="00F2546B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.                    </w:t>
      </w:r>
      <w:r w:rsidRPr="00F2546B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D.</w:t>
      </w:r>
      <w:r w:rsidRPr="00F2546B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eastAsia="Times New Roman" w:hAnsi="Times New Roman" w:cs="Times New Roman"/>
          <w:position w:val="-14"/>
          <w:sz w:val="24"/>
          <w:szCs w:val="24"/>
          <w:lang w:val="pt-BR"/>
        </w:rPr>
        <w:object w:dxaOrig="884" w:dyaOrig="404" w14:anchorId="5431BB5B">
          <v:shape id="_x0000_i1096" type="#_x0000_t75" style="width:44.55pt;height:20.2pt" o:ole="">
            <v:imagedata r:id="rId144" o:title=""/>
          </v:shape>
          <o:OLEObject Type="Embed" ProgID="Equation.DSMT4" ShapeID="_x0000_i1096" DrawAspect="Content" ObjectID="_1833601578" r:id="rId145"/>
        </w:object>
      </w:r>
      <w:r w:rsidRPr="00F2546B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14:paraId="02D84092" w14:textId="77777777" w:rsidR="00653CC2" w:rsidRDefault="00653CC2" w:rsidP="00126D9D">
      <w:pPr>
        <w:spacing w:before="120" w:after="0"/>
        <w:jc w:val="both"/>
        <w:rPr>
          <w:rFonts w:ascii="Times New Roman" w:hAnsi="Times New Roman"/>
          <w:b/>
          <w:color w:val="0000FF"/>
          <w:sz w:val="24"/>
        </w:rPr>
      </w:pPr>
    </w:p>
    <w:p w14:paraId="06D73354" w14:textId="309297DA" w:rsidR="00126D9D" w:rsidRDefault="00000000" w:rsidP="00126D9D">
      <w:pPr>
        <w:spacing w:before="120" w:after="0"/>
        <w:jc w:val="both"/>
      </w:pPr>
      <w:r>
        <w:rPr>
          <w:rFonts w:ascii="Times New Roman" w:hAnsi="Times New Roman"/>
          <w:b/>
          <w:color w:val="0000FF"/>
          <w:sz w:val="24"/>
        </w:rPr>
        <w:t xml:space="preserve">PHẦN II. </w:t>
      </w:r>
      <w:r w:rsidR="00653CC2" w:rsidRPr="00653CC2">
        <w:rPr>
          <w:rFonts w:ascii="Times New Roman" w:hAnsi="Times New Roman" w:cs="Times New Roman"/>
          <w:b/>
          <w:i/>
          <w:iCs/>
          <w:color w:val="0000FF"/>
          <w:sz w:val="24"/>
          <w:szCs w:val="24"/>
        </w:rPr>
        <w:t>(</w:t>
      </w:r>
      <w:r w:rsidR="00653CC2">
        <w:rPr>
          <w:rFonts w:ascii="Times New Roman" w:hAnsi="Times New Roman" w:cs="Times New Roman"/>
          <w:b/>
          <w:i/>
          <w:iCs/>
          <w:color w:val="0000FF"/>
          <w:sz w:val="24"/>
          <w:szCs w:val="24"/>
        </w:rPr>
        <w:t>2</w:t>
      </w:r>
      <w:r w:rsidR="00653CC2" w:rsidRPr="00653CC2">
        <w:rPr>
          <w:rFonts w:ascii="Times New Roman" w:hAnsi="Times New Roman" w:cs="Times New Roman"/>
          <w:b/>
          <w:i/>
          <w:iCs/>
          <w:color w:val="0000FF"/>
          <w:sz w:val="24"/>
          <w:szCs w:val="24"/>
        </w:rPr>
        <w:t xml:space="preserve"> điểm)</w:t>
      </w:r>
      <w:r w:rsidR="00653CC2" w:rsidRPr="004C209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FF"/>
          <w:sz w:val="24"/>
        </w:rPr>
        <w:t xml:space="preserve">Câu trắc nghiệm đúng sai. </w:t>
      </w:r>
      <w:r>
        <w:rPr>
          <w:rFonts w:ascii="Times New Roman" w:hAnsi="Times New Roman"/>
          <w:color w:val="0000FF"/>
          <w:sz w:val="24"/>
        </w:rPr>
        <w:t xml:space="preserve">Thí sinh trả lời từ câu 1 đến câu </w:t>
      </w:r>
      <w:r w:rsidR="00AE22C3">
        <w:rPr>
          <w:rFonts w:ascii="Times New Roman" w:hAnsi="Times New Roman"/>
          <w:color w:val="0000FF"/>
          <w:sz w:val="24"/>
        </w:rPr>
        <w:t>2</w:t>
      </w:r>
      <w:r>
        <w:rPr>
          <w:rFonts w:ascii="Times New Roman" w:hAnsi="Times New Roman"/>
          <w:color w:val="0000FF"/>
          <w:sz w:val="24"/>
        </w:rPr>
        <w:t>. Trong mỗi ý a), b), c), d) ở mỗi câu, thí sinh chọn đúng hoặc sai.</w:t>
      </w:r>
    </w:p>
    <w:p w14:paraId="18F2A04F" w14:textId="77777777" w:rsidR="00653CC2" w:rsidRDefault="00653CC2" w:rsidP="00730EB3">
      <w:p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</w:p>
    <w:p w14:paraId="13FA092D" w14:textId="5DE79958" w:rsidR="00730EB3" w:rsidRPr="00730EB3" w:rsidRDefault="00AE22C3" w:rsidP="00730EB3">
      <w:p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sv-SE"/>
          <w14:ligatures w14:val="standardContextual"/>
        </w:rPr>
      </w:pPr>
      <w:r w:rsidRPr="00730EB3">
        <w:rPr>
          <w:rFonts w:ascii="Times New Roman" w:eastAsia="Calibri" w:hAnsi="Times New Roman" w:cs="Times New Roman"/>
          <w:noProof/>
          <w:kern w:val="2"/>
          <w:sz w:val="24"/>
          <w:szCs w:val="24"/>
          <w14:ligatures w14:val="standardContextual"/>
        </w:rPr>
        <w:drawing>
          <wp:anchor distT="0" distB="0" distL="114300" distR="114300" simplePos="0" relativeHeight="251662848" behindDoc="0" locked="0" layoutInCell="1" allowOverlap="1" wp14:anchorId="66D52966" wp14:editId="2E0BC979">
            <wp:simplePos x="0" y="0"/>
            <wp:positionH relativeFrom="column">
              <wp:posOffset>5059680</wp:posOffset>
            </wp:positionH>
            <wp:positionV relativeFrom="paragraph">
              <wp:posOffset>148590</wp:posOffset>
            </wp:positionV>
            <wp:extent cx="1655445" cy="1524000"/>
            <wp:effectExtent l="0" t="0" r="1905" b="0"/>
            <wp:wrapSquare wrapText="bothSides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Picture 78"/>
                    <pic:cNvPicPr>
                      <a:picLocks noChangeAspect="1"/>
                    </pic:cNvPicPr>
                  </pic:nvPicPr>
                  <pic:blipFill>
                    <a:blip r:embed="rId146">
                      <a:extLst>
                        <a:ext uri="{BEBA8EAE-BF5A-486C-A8C5-ECC9F3942E4B}">
                          <a14:imgProps xmlns:a14="http://schemas.microsoft.com/office/drawing/2010/main">
                            <a14:imgLayer r:embed="rId147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544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30EB3" w:rsidRPr="00730EB3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val="vi-VN"/>
          <w14:ligatures w14:val="standardContextual"/>
        </w:rPr>
        <w:t xml:space="preserve">Câu </w:t>
      </w:r>
      <w:r w:rsidR="00730EB3" w:rsidRPr="00730EB3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1.</w:t>
      </w:r>
      <w:r w:rsidR="00730EB3" w:rsidRPr="00730EB3">
        <w:rPr>
          <w:rFonts w:ascii="Times New Roman" w:eastAsia="Times New Roman" w:hAnsi="Times New Roman" w:cs="Times New Roman"/>
          <w:kern w:val="2"/>
          <w:sz w:val="24"/>
          <w:szCs w:val="24"/>
          <w:lang w:val="vi-VN"/>
          <w14:ligatures w14:val="standardContextual"/>
        </w:rPr>
        <w:t xml:space="preserve"> </w:t>
      </w:r>
      <w:r w:rsidR="00730EB3" w:rsidRPr="00730EB3">
        <w:rPr>
          <w:rFonts w:ascii="Times New Roman" w:eastAsia="Calibri" w:hAnsi="Times New Roman" w:cs="Times New Roman"/>
          <w:kern w:val="2"/>
          <w:sz w:val="24"/>
          <w:szCs w:val="24"/>
          <w:lang w:val="sv-SE"/>
          <w14:ligatures w14:val="standardContextual"/>
        </w:rPr>
        <w:t xml:space="preserve">Cho hàm số </w:t>
      </w:r>
      <w:r w:rsidR="00730EB3" w:rsidRPr="00730EB3">
        <w:rPr>
          <w:rFonts w:ascii="Times New Roman" w:eastAsia="Calibri" w:hAnsi="Times New Roman" w:cs="Times New Roman"/>
          <w:kern w:val="2"/>
          <w:position w:val="-14"/>
          <w:sz w:val="24"/>
          <w:szCs w:val="24"/>
          <w14:ligatures w14:val="standardContextual"/>
        </w:rPr>
        <w:object w:dxaOrig="2370" w:dyaOrig="390" w14:anchorId="69DA16BB">
          <v:shape id="_x0000_i1097" type="#_x0000_t75" style="width:118.6pt;height:19.7pt" o:ole="">
            <v:imagedata r:id="rId148" o:title=""/>
          </v:shape>
          <o:OLEObject Type="Embed" ProgID="Equation.DSMT4" ShapeID="_x0000_i1097" DrawAspect="Content" ObjectID="_1833601579" r:id="rId149"/>
        </w:object>
      </w:r>
      <w:r w:rsidR="00730EB3" w:rsidRPr="00730EB3">
        <w:rPr>
          <w:rFonts w:ascii="Times New Roman" w:eastAsia="Calibri" w:hAnsi="Times New Roman" w:cs="Times New Roman"/>
          <w:kern w:val="2"/>
          <w:sz w:val="24"/>
          <w:szCs w:val="24"/>
          <w:lang w:val="sv-SE"/>
          <w14:ligatures w14:val="standardContextual"/>
        </w:rPr>
        <w:t xml:space="preserve"> có đồ thị như hình vẽ sau:</w:t>
      </w:r>
    </w:p>
    <w:p w14:paraId="7A3ECF79" w14:textId="77777777" w:rsidR="00730EB3" w:rsidRPr="00730EB3" w:rsidRDefault="00730EB3" w:rsidP="00730EB3">
      <w:pPr>
        <w:ind w:left="992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0EB3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a)</w:t>
      </w:r>
      <w:r w:rsidRPr="00730EB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Hàm số </w:t>
      </w:r>
      <w:r w:rsidRPr="00730EB3">
        <w:rPr>
          <w:rFonts w:ascii="Times New Roman" w:eastAsia="Calibri" w:hAnsi="Times New Roman" w:cs="Times New Roman"/>
          <w:kern w:val="2"/>
          <w:position w:val="-14"/>
          <w:sz w:val="24"/>
          <w:szCs w:val="24"/>
          <w14:ligatures w14:val="standardContextual"/>
        </w:rPr>
        <w:object w:dxaOrig="990" w:dyaOrig="390" w14:anchorId="6EA6F4B3">
          <v:shape id="_x0000_i1098" type="#_x0000_t75" style="width:49.75pt;height:19.7pt" o:ole="">
            <v:imagedata r:id="rId150" o:title=""/>
          </v:shape>
          <o:OLEObject Type="Embed" ProgID="Equation.DSMT4" ShapeID="_x0000_i1098" DrawAspect="Content" ObjectID="_1833601580" r:id="rId151"/>
        </w:object>
      </w:r>
      <w:r w:rsidRPr="00730EB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có tập xác định là R.</w:t>
      </w:r>
    </w:p>
    <w:p w14:paraId="56AA43C6" w14:textId="77777777" w:rsidR="00730EB3" w:rsidRPr="00730EB3" w:rsidRDefault="00730EB3" w:rsidP="00730EB3">
      <w:pPr>
        <w:spacing w:before="120"/>
        <w:ind w:left="992"/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0EB3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b)</w:t>
      </w:r>
      <w:r w:rsidRPr="00730EB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Trục đối xứng của đồ thị hàm số </w:t>
      </w:r>
      <w:r w:rsidRPr="00730EB3">
        <w:rPr>
          <w:rFonts w:ascii="Times New Roman" w:eastAsia="Calibri" w:hAnsi="Times New Roman" w:cs="Times New Roman"/>
          <w:kern w:val="2"/>
          <w:position w:val="-14"/>
          <w:sz w:val="24"/>
          <w:szCs w:val="24"/>
          <w14:ligatures w14:val="standardContextual"/>
        </w:rPr>
        <w:object w:dxaOrig="990" w:dyaOrig="390" w14:anchorId="16065F08">
          <v:shape id="_x0000_i1099" type="#_x0000_t75" style="width:49.75pt;height:19.7pt" o:ole="">
            <v:imagedata r:id="rId152" o:title=""/>
          </v:shape>
          <o:OLEObject Type="Embed" ProgID="Equation.DSMT4" ShapeID="_x0000_i1099" DrawAspect="Content" ObjectID="_1833601581" r:id="rId153"/>
        </w:object>
      </w:r>
      <w:r w:rsidRPr="00730EB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là đường thẳng </w:t>
      </w:r>
      <w:r w:rsidRPr="00730EB3">
        <w:rPr>
          <w:rFonts w:ascii="Times New Roman" w:eastAsia="Calibri" w:hAnsi="Times New Roman" w:cs="Times New Roman"/>
          <w:kern w:val="2"/>
          <w:position w:val="-10"/>
          <w:sz w:val="24"/>
          <w:szCs w:val="24"/>
          <w14:ligatures w14:val="standardContextual"/>
        </w:rPr>
        <w:object w:dxaOrig="735" w:dyaOrig="315" w14:anchorId="0D786DE2">
          <v:shape id="_x0000_i1100" type="#_x0000_t75" style="width:36.8pt;height:15.55pt" o:ole="">
            <v:imagedata r:id="rId154" o:title=""/>
          </v:shape>
          <o:OLEObject Type="Embed" ProgID="Equation.DSMT4" ShapeID="_x0000_i1100" DrawAspect="Content" ObjectID="_1833601582" r:id="rId155"/>
        </w:object>
      </w:r>
    </w:p>
    <w:p w14:paraId="5CF6F5A5" w14:textId="77777777" w:rsidR="00730EB3" w:rsidRPr="00730EB3" w:rsidRDefault="00730EB3" w:rsidP="00730EB3">
      <w:pPr>
        <w:ind w:left="992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0EB3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c)</w:t>
      </w:r>
      <w:r w:rsidRPr="00730EB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Hàm số </w:t>
      </w:r>
      <w:r w:rsidRPr="00730EB3">
        <w:rPr>
          <w:rFonts w:ascii="Times New Roman" w:eastAsia="Calibri" w:hAnsi="Times New Roman" w:cs="Times New Roman"/>
          <w:kern w:val="2"/>
          <w:position w:val="-14"/>
          <w:sz w:val="24"/>
          <w:szCs w:val="24"/>
          <w14:ligatures w14:val="standardContextual"/>
        </w:rPr>
        <w:object w:dxaOrig="990" w:dyaOrig="390" w14:anchorId="601C1E83">
          <v:shape id="_x0000_i1101" type="#_x0000_t75" style="width:49.75pt;height:19.7pt" o:ole="">
            <v:imagedata r:id="rId156" o:title=""/>
          </v:shape>
          <o:OLEObject Type="Embed" ProgID="Equation.DSMT4" ShapeID="_x0000_i1101" DrawAspect="Content" ObjectID="_1833601583" r:id="rId157"/>
        </w:object>
      </w:r>
      <w:r w:rsidRPr="00730EB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có giá trị nhỏ nhất là </w:t>
      </w:r>
      <w:r w:rsidRPr="00730EB3">
        <w:rPr>
          <w:rFonts w:ascii="Times New Roman" w:eastAsia="Calibri" w:hAnsi="Times New Roman" w:cs="Times New Roman"/>
          <w:kern w:val="2"/>
          <w:position w:val="-4"/>
          <w:sz w:val="24"/>
          <w:szCs w:val="24"/>
          <w14:ligatures w14:val="standardContextual"/>
        </w:rPr>
        <w:object w:dxaOrig="300" w:dyaOrig="240" w14:anchorId="31CB7643">
          <v:shape id="_x0000_i1102" type="#_x0000_t75" style="width:15pt;height:11.9pt" o:ole="">
            <v:imagedata r:id="rId158" o:title=""/>
          </v:shape>
          <o:OLEObject Type="Embed" ProgID="Equation.DSMT4" ShapeID="_x0000_i1102" DrawAspect="Content" ObjectID="_1833601584" r:id="rId159"/>
        </w:object>
      </w:r>
      <w:r w:rsidRPr="00730EB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14:paraId="093A984E" w14:textId="77777777" w:rsidR="00730EB3" w:rsidRPr="00730EB3" w:rsidRDefault="00730EB3" w:rsidP="00730EB3">
      <w:pPr>
        <w:ind w:left="992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0EB3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d)</w:t>
      </w:r>
      <w:r w:rsidRPr="00730EB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Hàm số đồng biến trên khoảng </w:t>
      </w:r>
      <w:r w:rsidRPr="00730EB3">
        <w:rPr>
          <w:rFonts w:ascii="Times New Roman" w:eastAsia="Calibri" w:hAnsi="Times New Roman" w:cs="Times New Roman"/>
          <w:kern w:val="2"/>
          <w:position w:val="-14"/>
          <w:sz w:val="24"/>
          <w:szCs w:val="24"/>
          <w14:ligatures w14:val="standardContextual"/>
        </w:rPr>
        <w:object w:dxaOrig="760" w:dyaOrig="400" w14:anchorId="6584A6AE">
          <v:shape id="_x0000_i1103" type="#_x0000_t75" style="width:38.35pt;height:20.2pt" o:ole="">
            <v:imagedata r:id="rId160" o:title=""/>
          </v:shape>
          <o:OLEObject Type="Embed" ProgID="Equation.DSMT4" ShapeID="_x0000_i1103" DrawAspect="Content" ObjectID="_1833601585" r:id="rId161"/>
        </w:object>
      </w:r>
    </w:p>
    <w:p w14:paraId="38CFDEDD" w14:textId="77777777" w:rsidR="00653CC2" w:rsidRDefault="00653CC2" w:rsidP="00730EB3">
      <w:pPr>
        <w:spacing w:after="0"/>
        <w:contextualSpacing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</w:p>
    <w:p w14:paraId="02CF765E" w14:textId="77777777" w:rsidR="00653CC2" w:rsidRDefault="00653CC2" w:rsidP="00730EB3">
      <w:pPr>
        <w:spacing w:after="0"/>
        <w:contextualSpacing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</w:p>
    <w:p w14:paraId="7CD076C3" w14:textId="19A5A59F" w:rsidR="00730EB3" w:rsidRPr="00730EB3" w:rsidRDefault="00730EB3" w:rsidP="00730EB3">
      <w:pPr>
        <w:spacing w:after="0"/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0EB3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val="vi-VN"/>
          <w14:ligatures w14:val="standardContextual"/>
        </w:rPr>
        <w:t xml:space="preserve">Câu </w:t>
      </w:r>
      <w:r w:rsidRPr="00730EB3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2.</w:t>
      </w:r>
      <w:r w:rsidRPr="00730EB3">
        <w:rPr>
          <w:rFonts w:ascii="Times New Roman" w:eastAsia="Times New Roman" w:hAnsi="Times New Roman" w:cs="Times New Roman"/>
          <w:kern w:val="2"/>
          <w:sz w:val="24"/>
          <w:szCs w:val="24"/>
          <w:lang w:val="vi-VN"/>
          <w14:ligatures w14:val="standardContextual"/>
        </w:rPr>
        <w:t xml:space="preserve"> </w:t>
      </w:r>
      <w:r w:rsidRPr="00730EB3">
        <w:rPr>
          <w:rFonts w:ascii="Times New Roman" w:eastAsia="Calibri" w:hAnsi="Times New Roman" w:cs="Times New Roman"/>
          <w:kern w:val="2"/>
          <w:sz w:val="24"/>
          <w:szCs w:val="24"/>
          <w:lang w:val="nl-NL"/>
          <w14:ligatures w14:val="standardContextual"/>
        </w:rPr>
        <w:t xml:space="preserve">Trong mặt phẳng toạ độ </w:t>
      </w:r>
      <w:r w:rsidRPr="00730EB3">
        <w:rPr>
          <w:rFonts w:ascii="Times New Roman" w:eastAsia="Calibri" w:hAnsi="Times New Roman" w:cs="Times New Roman"/>
          <w:kern w:val="2"/>
          <w:position w:val="-10"/>
          <w:sz w:val="24"/>
          <w:szCs w:val="24"/>
          <w14:ligatures w14:val="standardContextual"/>
        </w:rPr>
        <w:object w:dxaOrig="465" w:dyaOrig="315" w14:anchorId="2CFB3FD9">
          <v:shape id="_x0000_i1104" type="#_x0000_t75" style="width:23.3pt;height:15.55pt" o:ole="">
            <v:imagedata r:id="rId162" o:title=""/>
          </v:shape>
          <o:OLEObject Type="Embed" ProgID="Equation.DSMT4" ShapeID="_x0000_i1104" DrawAspect="Content" ObjectID="_1833601586" r:id="rId163"/>
        </w:object>
      </w:r>
      <w:r w:rsidRPr="00730EB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cho hai điểm </w:t>
      </w:r>
      <w:r w:rsidRPr="00730EB3">
        <w:rPr>
          <w:rFonts w:ascii="Times New Roman" w:eastAsia="Calibri" w:hAnsi="Times New Roman" w:cs="Times New Roman"/>
          <w:kern w:val="2"/>
          <w:position w:val="-14"/>
          <w:sz w:val="24"/>
          <w:szCs w:val="24"/>
          <w14:ligatures w14:val="standardContextual"/>
        </w:rPr>
        <w:object w:dxaOrig="840" w:dyaOrig="405" w14:anchorId="3DCD2B1E">
          <v:shape id="_x0000_i1105" type="#_x0000_t75" style="width:41.95pt;height:20.2pt" o:ole="">
            <v:imagedata r:id="rId164" o:title=""/>
          </v:shape>
          <o:OLEObject Type="Embed" ProgID="Equation.DSMT4" ShapeID="_x0000_i1105" DrawAspect="Content" ObjectID="_1833601587" r:id="rId165"/>
        </w:object>
      </w:r>
      <w:r w:rsidRPr="00730EB3">
        <w:rPr>
          <w:rFonts w:ascii="Times New Roman" w:eastAsia="Calibri" w:hAnsi="Times New Roman" w:cs="Times New Roman"/>
          <w:kern w:val="2"/>
          <w:sz w:val="24"/>
          <w:szCs w:val="24"/>
          <w:lang w:val="nl-NL"/>
          <w14:ligatures w14:val="standardContextual"/>
        </w:rPr>
        <w:t>,</w:t>
      </w:r>
      <w:r w:rsidRPr="00730EB3">
        <w:rPr>
          <w:rFonts w:ascii="Times New Roman" w:eastAsia="Calibri" w:hAnsi="Times New Roman" w:cs="Times New Roman"/>
          <w:kern w:val="2"/>
          <w:position w:val="-14"/>
          <w:sz w:val="24"/>
          <w:szCs w:val="24"/>
          <w14:ligatures w14:val="standardContextual"/>
        </w:rPr>
        <w:object w:dxaOrig="735" w:dyaOrig="405" w14:anchorId="02FBFC16">
          <v:shape id="_x0000_i1106" type="#_x0000_t75" style="width:36.8pt;height:20.2pt" o:ole="">
            <v:imagedata r:id="rId166" o:title=""/>
          </v:shape>
          <o:OLEObject Type="Embed" ProgID="Equation.DSMT4" ShapeID="_x0000_i1106" DrawAspect="Content" ObjectID="_1833601588" r:id="rId167"/>
        </w:object>
      </w:r>
      <w:r w:rsidRPr="00730EB3">
        <w:rPr>
          <w:rFonts w:ascii="Times New Roman" w:eastAsia="Calibri" w:hAnsi="Times New Roman" w:cs="Times New Roman"/>
          <w:kern w:val="2"/>
          <w:sz w:val="24"/>
          <w:szCs w:val="24"/>
          <w:lang w:val="nl-NL"/>
          <w14:ligatures w14:val="standardContextual"/>
        </w:rPr>
        <w:t xml:space="preserve">và đường thẳng </w:t>
      </w:r>
      <w:r w:rsidRPr="00730EB3">
        <w:rPr>
          <w:rFonts w:ascii="Times New Roman" w:eastAsia="Calibri" w:hAnsi="Times New Roman" w:cs="Times New Roman"/>
          <w:kern w:val="2"/>
          <w:position w:val="-10"/>
          <w:sz w:val="24"/>
          <w:szCs w:val="24"/>
          <w14:ligatures w14:val="standardContextual"/>
        </w:rPr>
        <w:object w:dxaOrig="1860" w:dyaOrig="315" w14:anchorId="180297D5">
          <v:shape id="_x0000_i1107" type="#_x0000_t75" style="width:93.25pt;height:15.55pt" o:ole="">
            <v:imagedata r:id="rId168" o:title=""/>
          </v:shape>
          <o:OLEObject Type="Embed" ProgID="Equation.DSMT4" ShapeID="_x0000_i1107" DrawAspect="Content" ObjectID="_1833601589" r:id="rId169"/>
        </w:object>
      </w:r>
      <w:r w:rsidRPr="00730EB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14:paraId="64691D09" w14:textId="77777777" w:rsidR="00730EB3" w:rsidRPr="00730EB3" w:rsidRDefault="00730EB3" w:rsidP="00730EB3">
      <w:pPr>
        <w:tabs>
          <w:tab w:val="left" w:pos="992"/>
        </w:tabs>
        <w:spacing w:after="0"/>
        <w:ind w:left="992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nl-NL"/>
          <w14:ligatures w14:val="standardContextual"/>
        </w:rPr>
      </w:pPr>
      <w:r w:rsidRPr="00730EB3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val="nl-NL"/>
          <w14:ligatures w14:val="standardContextual"/>
        </w:rPr>
        <w:t>a)</w:t>
      </w:r>
      <w:r w:rsidRPr="00730EB3">
        <w:rPr>
          <w:rFonts w:ascii="Times New Roman" w:eastAsia="Calibri" w:hAnsi="Times New Roman" w:cs="Times New Roman"/>
          <w:kern w:val="2"/>
          <w:sz w:val="24"/>
          <w:szCs w:val="24"/>
          <w:lang w:val="nl-NL"/>
          <w14:ligatures w14:val="standardContextual"/>
        </w:rPr>
        <w:t xml:space="preserve"> Đường thẳng </w:t>
      </w:r>
      <w:r w:rsidRPr="00730EB3">
        <w:rPr>
          <w:rFonts w:ascii="Times New Roman" w:eastAsia="Calibri" w:hAnsi="Times New Roman" w:cs="Times New Roman"/>
          <w:kern w:val="2"/>
          <w:position w:val="-4"/>
          <w:sz w:val="24"/>
          <w:szCs w:val="24"/>
          <w14:ligatures w14:val="standardContextual"/>
        </w:rPr>
        <w:object w:dxaOrig="400" w:dyaOrig="260" w14:anchorId="368796EE">
          <v:shape id="_x0000_i1108" type="#_x0000_t75" style="width:20.2pt;height:12.45pt" o:ole="">
            <v:imagedata r:id="rId170" o:title=""/>
          </v:shape>
          <o:OLEObject Type="Embed" ProgID="Equation.DSMT4" ShapeID="_x0000_i1108" DrawAspect="Content" ObjectID="_1833601590" r:id="rId171"/>
        </w:object>
      </w:r>
      <w:r w:rsidRPr="00730EB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có vec tơ chỉ phương là </w:t>
      </w:r>
      <w:r w:rsidRPr="00730EB3">
        <w:rPr>
          <w:rFonts w:ascii="Times New Roman" w:eastAsia="Calibri" w:hAnsi="Times New Roman" w:cs="Times New Roman"/>
          <w:kern w:val="2"/>
          <w:position w:val="-14"/>
          <w:sz w:val="24"/>
          <w:szCs w:val="24"/>
          <w14:ligatures w14:val="standardContextual"/>
        </w:rPr>
        <w:object w:dxaOrig="945" w:dyaOrig="420" w14:anchorId="0AB5FD0F">
          <v:shape id="_x0000_i1109" type="#_x0000_t75" style="width:47.15pt;height:21.25pt" o:ole="">
            <v:imagedata r:id="rId172" o:title=""/>
          </v:shape>
          <o:OLEObject Type="Embed" ProgID="Equation.DSMT4" ShapeID="_x0000_i1109" DrawAspect="Content" ObjectID="_1833601591" r:id="rId173"/>
        </w:object>
      </w:r>
      <w:r w:rsidRPr="00730EB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14:paraId="2F8BC866" w14:textId="77777777" w:rsidR="00730EB3" w:rsidRPr="00730EB3" w:rsidRDefault="00730EB3" w:rsidP="00730EB3">
      <w:pPr>
        <w:ind w:left="992"/>
        <w:rPr>
          <w:rFonts w:ascii="Times New Roman" w:eastAsia="Calibri" w:hAnsi="Times New Roman" w:cs="Times New Roman"/>
          <w:b/>
          <w:kern w:val="2"/>
          <w:sz w:val="24"/>
          <w:szCs w:val="24"/>
          <w:lang w:val="nl-NL"/>
          <w14:ligatures w14:val="standardContextual"/>
        </w:rPr>
      </w:pPr>
      <w:r w:rsidRPr="00730EB3">
        <w:rPr>
          <w:rFonts w:ascii="Times New Roman" w:eastAsia="Calibri" w:hAnsi="Times New Roman" w:cs="Times New Roman"/>
          <w:b/>
          <w:kern w:val="2"/>
          <w:sz w:val="24"/>
          <w:szCs w:val="24"/>
          <w:lang w:val="nl-NL"/>
          <w14:ligatures w14:val="standardContextual"/>
        </w:rPr>
        <w:t xml:space="preserve">b) </w:t>
      </w:r>
      <w:r w:rsidRPr="00730EB3">
        <w:rPr>
          <w:rFonts w:ascii="Times New Roman" w:eastAsia="Calibri" w:hAnsi="Times New Roman" w:cs="Times New Roman"/>
          <w:bCs/>
          <w:kern w:val="2"/>
          <w:sz w:val="24"/>
          <w:szCs w:val="24"/>
          <w:lang w:val="nl-NL"/>
          <w14:ligatures w14:val="standardContextual"/>
        </w:rPr>
        <w:t xml:space="preserve">Đường thẳng </w:t>
      </w:r>
      <w:r w:rsidRPr="00730EB3">
        <w:rPr>
          <w:rFonts w:ascii="Times New Roman" w:eastAsia="Calibri" w:hAnsi="Times New Roman" w:cs="Times New Roman"/>
          <w:bCs/>
          <w:kern w:val="2"/>
          <w:position w:val="-4"/>
          <w:sz w:val="24"/>
          <w:szCs w:val="24"/>
          <w14:ligatures w14:val="standardContextual"/>
        </w:rPr>
        <w:object w:dxaOrig="220" w:dyaOrig="260" w14:anchorId="02B9DEB4">
          <v:shape id="_x0000_i1110" type="#_x0000_t75" style="width:10.9pt;height:12.45pt" o:ole="">
            <v:imagedata r:id="rId174" o:title=""/>
          </v:shape>
          <o:OLEObject Type="Embed" ProgID="Equation.DSMT4" ShapeID="_x0000_i1110" DrawAspect="Content" ObjectID="_1833601592" r:id="rId175"/>
        </w:object>
      </w:r>
      <w:r w:rsidRPr="00730EB3">
        <w:rPr>
          <w:rFonts w:ascii="Times New Roman" w:eastAsia="Calibri" w:hAnsi="Times New Roman" w:cs="Times New Roman"/>
          <w:bCs/>
          <w:kern w:val="2"/>
          <w:sz w:val="24"/>
          <w:szCs w:val="24"/>
          <w14:ligatures w14:val="standardContextual"/>
        </w:rPr>
        <w:t xml:space="preserve"> đi qua điểm </w:t>
      </w:r>
      <w:r w:rsidRPr="00730EB3">
        <w:rPr>
          <w:rFonts w:ascii="Times New Roman" w:eastAsia="Calibri" w:hAnsi="Times New Roman" w:cs="Times New Roman"/>
          <w:kern w:val="2"/>
          <w:position w:val="-14"/>
          <w:sz w:val="24"/>
          <w:szCs w:val="24"/>
          <w14:ligatures w14:val="standardContextual"/>
        </w:rPr>
        <w:object w:dxaOrig="980" w:dyaOrig="400" w14:anchorId="2FA13FFC">
          <v:shape id="_x0000_i1111" type="#_x0000_t75" style="width:49.2pt;height:19.7pt" o:ole="">
            <v:imagedata r:id="rId176" o:title=""/>
          </v:shape>
          <o:OLEObject Type="Embed" ProgID="Equation.DSMT4" ShapeID="_x0000_i1111" DrawAspect="Content" ObjectID="_1833601593" r:id="rId177"/>
        </w:object>
      </w:r>
      <w:r w:rsidRPr="00730EB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14:paraId="2093BAA3" w14:textId="77777777" w:rsidR="00730EB3" w:rsidRPr="00730EB3" w:rsidRDefault="00730EB3" w:rsidP="00730EB3">
      <w:pPr>
        <w:ind w:left="272" w:firstLine="720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0EB3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val="nl-NL"/>
          <w14:ligatures w14:val="standardContextual"/>
        </w:rPr>
        <w:t>c)</w:t>
      </w:r>
      <w:r w:rsidRPr="00730EB3">
        <w:rPr>
          <w:rFonts w:ascii="Times New Roman" w:eastAsia="Calibri" w:hAnsi="Times New Roman" w:cs="Times New Roman"/>
          <w:kern w:val="2"/>
          <w:sz w:val="24"/>
          <w:szCs w:val="24"/>
          <w:lang w:val="nl-NL"/>
          <w14:ligatures w14:val="standardContextual"/>
        </w:rPr>
        <w:t xml:space="preserve"> Khoảng cách từ điểm</w:t>
      </w:r>
      <w:r w:rsidRPr="00730EB3">
        <w:rPr>
          <w:rFonts w:ascii="Times New Roman" w:eastAsia="Calibri" w:hAnsi="Times New Roman" w:cs="Times New Roman"/>
          <w:kern w:val="2"/>
          <w:position w:val="-4"/>
          <w:sz w:val="24"/>
          <w:szCs w:val="24"/>
          <w14:ligatures w14:val="standardContextual"/>
        </w:rPr>
        <w:object w:dxaOrig="240" w:dyaOrig="255" w14:anchorId="582080E9">
          <v:shape id="_x0000_i1112" type="#_x0000_t75" style="width:11.9pt;height:12.45pt" o:ole="">
            <v:imagedata r:id="rId178" o:title=""/>
          </v:shape>
          <o:OLEObject Type="Embed" ProgID="Equation.DSMT4" ShapeID="_x0000_i1112" DrawAspect="Content" ObjectID="_1833601594" r:id="rId179"/>
        </w:object>
      </w:r>
      <w:r w:rsidRPr="00730EB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đến đường thẳng </w:t>
      </w:r>
      <w:r w:rsidRPr="00730EB3">
        <w:rPr>
          <w:rFonts w:ascii="Times New Roman" w:eastAsia="Calibri" w:hAnsi="Times New Roman" w:cs="Times New Roman"/>
          <w:kern w:val="2"/>
          <w:position w:val="-4"/>
          <w:sz w:val="24"/>
          <w:szCs w:val="24"/>
          <w14:ligatures w14:val="standardContextual"/>
        </w:rPr>
        <w:object w:dxaOrig="225" w:dyaOrig="255" w14:anchorId="71FE5DBB">
          <v:shape id="_x0000_i1113" type="#_x0000_t75" style="width:11.4pt;height:12.45pt" o:ole="">
            <v:imagedata r:id="rId180" o:title=""/>
          </v:shape>
          <o:OLEObject Type="Embed" ProgID="Equation.DSMT4" ShapeID="_x0000_i1113" DrawAspect="Content" ObjectID="_1833601595" r:id="rId181"/>
        </w:object>
      </w:r>
      <w:r w:rsidRPr="00730EB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bằng </w:t>
      </w:r>
      <w:r w:rsidRPr="00730EB3">
        <w:rPr>
          <w:rFonts w:ascii="Times New Roman" w:eastAsia="Calibri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180" w:dyaOrig="285" w14:anchorId="465ECF23">
          <v:shape id="_x0000_i1114" type="#_x0000_t75" style="width:8.8pt;height:14.5pt" o:ole="">
            <v:imagedata r:id="rId182" o:title=""/>
          </v:shape>
          <o:OLEObject Type="Embed" ProgID="Equation.DSMT4" ShapeID="_x0000_i1114" DrawAspect="Content" ObjectID="_1833601596" r:id="rId183"/>
        </w:object>
      </w:r>
      <w:r w:rsidRPr="00730EB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14:paraId="5E6BC0ED" w14:textId="77777777" w:rsidR="00730EB3" w:rsidRPr="00730EB3" w:rsidRDefault="00730EB3" w:rsidP="00730EB3">
      <w:pPr>
        <w:ind w:left="992"/>
        <w:rPr>
          <w:rFonts w:ascii="Times New Roman" w:eastAsia="Calibri" w:hAnsi="Times New Roman" w:cs="Times New Roman"/>
          <w:b/>
          <w:kern w:val="2"/>
          <w:sz w:val="24"/>
          <w:szCs w:val="24"/>
          <w:lang w:val="nl-NL"/>
          <w14:ligatures w14:val="standardContextual"/>
        </w:rPr>
      </w:pPr>
      <w:r w:rsidRPr="00730EB3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d)</w:t>
      </w:r>
      <w:r w:rsidRPr="00730EB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730EB3">
        <w:rPr>
          <w:rFonts w:ascii="Times New Roman" w:eastAsia="Calibri" w:hAnsi="Times New Roman" w:cs="Times New Roman"/>
          <w:bCs/>
          <w:kern w:val="2"/>
          <w:sz w:val="24"/>
          <w:szCs w:val="24"/>
          <w:lang w:val="nl-NL"/>
          <w14:ligatures w14:val="standardContextual"/>
        </w:rPr>
        <w:t>Đường thẳng</w:t>
      </w:r>
      <w:r w:rsidRPr="00730EB3">
        <w:rPr>
          <w:rFonts w:ascii="Times New Roman" w:eastAsia="Calibri" w:hAnsi="Times New Roman" w:cs="Times New Roman"/>
          <w:bCs/>
          <w:kern w:val="2"/>
          <w:position w:val="-4"/>
          <w:sz w:val="24"/>
          <w:szCs w:val="24"/>
          <w14:ligatures w14:val="standardContextual"/>
        </w:rPr>
        <w:object w:dxaOrig="405" w:dyaOrig="255" w14:anchorId="3E3D4376">
          <v:shape id="_x0000_i1115" type="#_x0000_t75" style="width:20.2pt;height:12.45pt" o:ole="">
            <v:imagedata r:id="rId184" o:title=""/>
          </v:shape>
          <o:OLEObject Type="Embed" ProgID="Equation.DSMT4" ShapeID="_x0000_i1115" DrawAspect="Content" ObjectID="_1833601597" r:id="rId185"/>
        </w:object>
      </w:r>
      <w:r w:rsidRPr="00730EB3">
        <w:rPr>
          <w:rFonts w:ascii="Times New Roman" w:eastAsia="Calibri" w:hAnsi="Times New Roman" w:cs="Times New Roman"/>
          <w:bCs/>
          <w:kern w:val="2"/>
          <w:sz w:val="24"/>
          <w:szCs w:val="24"/>
          <w14:ligatures w14:val="standardContextual"/>
        </w:rPr>
        <w:t xml:space="preserve">có phương trình tổng quát là </w:t>
      </w:r>
      <w:r w:rsidRPr="00730EB3">
        <w:rPr>
          <w:rFonts w:ascii="Times New Roman" w:eastAsia="Calibri" w:hAnsi="Times New Roman" w:cs="Times New Roman"/>
          <w:kern w:val="2"/>
          <w:position w:val="-10"/>
          <w:sz w:val="24"/>
          <w:szCs w:val="24"/>
          <w14:ligatures w14:val="standardContextual"/>
        </w:rPr>
        <w:object w:dxaOrig="1335" w:dyaOrig="315" w14:anchorId="4F51E639">
          <v:shape id="_x0000_i1116" type="#_x0000_t75" style="width:66.8pt;height:15.55pt" o:ole="">
            <v:imagedata r:id="rId186" o:title=""/>
          </v:shape>
          <o:OLEObject Type="Embed" ProgID="Equation.DSMT4" ShapeID="_x0000_i1116" DrawAspect="Content" ObjectID="_1833601598" r:id="rId187"/>
        </w:object>
      </w:r>
      <w:r w:rsidRPr="00730EB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14:paraId="7EEC6DE6" w14:textId="44543675" w:rsidR="00126D9D" w:rsidRDefault="00000000" w:rsidP="00126D9D">
      <w:pPr>
        <w:spacing w:before="120" w:after="0"/>
        <w:jc w:val="both"/>
      </w:pPr>
      <w:r>
        <w:rPr>
          <w:rFonts w:ascii="Times New Roman" w:hAnsi="Times New Roman"/>
          <w:b/>
          <w:color w:val="0000FF"/>
          <w:sz w:val="24"/>
        </w:rPr>
        <w:t xml:space="preserve">PHẦN III. </w:t>
      </w:r>
      <w:r w:rsidR="00653CC2" w:rsidRPr="00653CC2">
        <w:rPr>
          <w:rFonts w:ascii="Times New Roman" w:hAnsi="Times New Roman" w:cs="Times New Roman"/>
          <w:b/>
          <w:i/>
          <w:iCs/>
          <w:color w:val="0000FF"/>
          <w:sz w:val="24"/>
          <w:szCs w:val="24"/>
        </w:rPr>
        <w:t>(</w:t>
      </w:r>
      <w:r w:rsidR="00653CC2">
        <w:rPr>
          <w:rFonts w:ascii="Times New Roman" w:hAnsi="Times New Roman" w:cs="Times New Roman"/>
          <w:b/>
          <w:i/>
          <w:iCs/>
          <w:color w:val="0000FF"/>
          <w:sz w:val="24"/>
          <w:szCs w:val="24"/>
        </w:rPr>
        <w:t>2</w:t>
      </w:r>
      <w:r w:rsidR="00653CC2" w:rsidRPr="00653CC2">
        <w:rPr>
          <w:rFonts w:ascii="Times New Roman" w:hAnsi="Times New Roman" w:cs="Times New Roman"/>
          <w:b/>
          <w:i/>
          <w:iCs/>
          <w:color w:val="0000FF"/>
          <w:sz w:val="24"/>
          <w:szCs w:val="24"/>
        </w:rPr>
        <w:t xml:space="preserve"> điểm)</w:t>
      </w:r>
      <w:r w:rsidR="00653CC2" w:rsidRPr="004C209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FF"/>
          <w:sz w:val="24"/>
        </w:rPr>
        <w:t xml:space="preserve">Câu trắc nghiệm trả lời ngắn. </w:t>
      </w:r>
      <w:r>
        <w:rPr>
          <w:rFonts w:ascii="Times New Roman" w:hAnsi="Times New Roman"/>
          <w:color w:val="0000FF"/>
          <w:sz w:val="24"/>
        </w:rPr>
        <w:t>Thí sinh trả lời từ câu 1 đến câu 4.</w:t>
      </w:r>
    </w:p>
    <w:p w14:paraId="20F65372" w14:textId="77777777" w:rsidR="00653CC2" w:rsidRDefault="00653CC2" w:rsidP="00AE22C3">
      <w:p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</w:pPr>
    </w:p>
    <w:p w14:paraId="703F2262" w14:textId="1DFD7ECD" w:rsidR="00AE22C3" w:rsidRPr="00AE22C3" w:rsidRDefault="00AE22C3" w:rsidP="00AE22C3">
      <w:pPr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bCs/>
          <w:kern w:val="2"/>
          <w:sz w:val="24"/>
          <w:szCs w:val="24"/>
          <w:lang w:val="fr-FR"/>
          <w14:ligatures w14:val="standardContextual"/>
        </w:rPr>
      </w:pPr>
      <w:r w:rsidRPr="00AE22C3">
        <w:rPr>
          <w:rFonts w:ascii="Times New Roman" w:eastAsia="Calibri" w:hAnsi="Times New Roman" w:cs="Times New Roman"/>
          <w:b/>
          <w:kern w:val="2"/>
          <w:sz w:val="24"/>
          <w:szCs w:val="24"/>
          <w:lang w:val="vi-VN"/>
          <w14:ligatures w14:val="standardContextual"/>
        </w:rPr>
        <w:t>Câu 1.</w:t>
      </w:r>
      <w:r w:rsidRPr="00AE22C3">
        <w:rPr>
          <w:rFonts w:ascii="Times New Roman" w:eastAsia="Calibri" w:hAnsi="Times New Roman" w:cs="Times New Roman"/>
          <w:kern w:val="2"/>
          <w:sz w:val="24"/>
          <w:szCs w:val="24"/>
          <w:lang w:val="vi-VN"/>
          <w14:ligatures w14:val="standardContextual"/>
        </w:rPr>
        <w:t xml:space="preserve"> </w:t>
      </w:r>
      <w:r w:rsidRPr="00AE22C3">
        <w:rPr>
          <w:rFonts w:ascii="Times New Roman" w:eastAsia="Calibri" w:hAnsi="Times New Roman" w:cs="Times New Roman"/>
          <w:kern w:val="2"/>
          <w:sz w:val="24"/>
          <w:szCs w:val="24"/>
          <w:lang w:val="fr-FR"/>
          <w14:ligatures w14:val="standardContextual"/>
        </w:rPr>
        <w:t xml:space="preserve">Tọa độ đỉnh của parabol </w:t>
      </w:r>
      <w:r w:rsidRPr="00AE22C3">
        <w:rPr>
          <w:rFonts w:ascii="Times New Roman" w:eastAsia="Calibri" w:hAnsi="Times New Roman" w:cs="Times New Roman"/>
          <w:kern w:val="2"/>
          <w:position w:val="-10"/>
          <w:sz w:val="24"/>
          <w:szCs w:val="24"/>
          <w14:ligatures w14:val="standardContextual"/>
        </w:rPr>
        <w:object w:dxaOrig="1725" w:dyaOrig="375" w14:anchorId="02D2604F">
          <v:shape id="_x0000_i1117" type="#_x0000_t75" style="width:86.5pt;height:18.65pt" o:ole="">
            <v:imagedata r:id="rId188" o:title=""/>
          </v:shape>
          <o:OLEObject Type="Embed" ProgID="Equation.DSMT4" ShapeID="_x0000_i1117" DrawAspect="Content" ObjectID="_1833601599" r:id="rId189"/>
        </w:object>
      </w:r>
      <w:r w:rsidRPr="00AE22C3">
        <w:rPr>
          <w:rFonts w:ascii="Times New Roman" w:eastAsia="Calibri" w:hAnsi="Times New Roman" w:cs="Times New Roman"/>
          <w:kern w:val="2"/>
          <w:sz w:val="24"/>
          <w:szCs w:val="24"/>
          <w:lang w:val="fr-FR"/>
          <w14:ligatures w14:val="standardContextual"/>
        </w:rPr>
        <w:t xml:space="preserve"> là </w:t>
      </w:r>
      <w:r w:rsidRPr="00AE22C3">
        <w:rPr>
          <w:rFonts w:ascii="Times New Roman" w:eastAsia="Calibri" w:hAnsi="Times New Roman" w:cs="Times New Roman"/>
          <w:bCs/>
          <w:kern w:val="2"/>
          <w:position w:val="-14"/>
          <w:sz w:val="24"/>
          <w:szCs w:val="24"/>
          <w14:ligatures w14:val="standardContextual"/>
        </w:rPr>
        <w:object w:dxaOrig="740" w:dyaOrig="400" w14:anchorId="5BC5666D">
          <v:shape id="_x0000_i1118" type="#_x0000_t75" style="width:37.3pt;height:20.2pt" o:ole="">
            <v:imagedata r:id="rId190" o:title=""/>
          </v:shape>
          <o:OLEObject Type="Embed" ProgID="Equation.DSMT4" ShapeID="_x0000_i1118" DrawAspect="Content" ObjectID="_1833601600" r:id="rId191"/>
        </w:object>
      </w:r>
      <w:r w:rsidRPr="00AE22C3">
        <w:rPr>
          <w:rFonts w:ascii="Times New Roman" w:eastAsia="Calibri" w:hAnsi="Times New Roman" w:cs="Times New Roman"/>
          <w:bCs/>
          <w:kern w:val="2"/>
          <w:sz w:val="24"/>
          <w:szCs w:val="24"/>
          <w14:ligatures w14:val="standardContextual"/>
        </w:rPr>
        <w:t xml:space="preserve">. Tính giá trị biểu thức </w:t>
      </w:r>
      <w:r w:rsidRPr="00AE22C3">
        <w:rPr>
          <w:rFonts w:ascii="Times New Roman" w:eastAsia="Calibri" w:hAnsi="Times New Roman" w:cs="Times New Roman"/>
          <w:b/>
          <w:kern w:val="2"/>
          <w:position w:val="-6"/>
          <w:sz w:val="24"/>
          <w:szCs w:val="24"/>
          <w14:ligatures w14:val="standardContextual"/>
        </w:rPr>
        <w:object w:dxaOrig="700" w:dyaOrig="279" w14:anchorId="3EF7587D">
          <v:shape id="_x0000_i1119" type="#_x0000_t75" style="width:34.7pt;height:14pt" o:ole="">
            <v:imagedata r:id="rId192" o:title=""/>
          </v:shape>
          <o:OLEObject Type="Embed" ProgID="Equation.DSMT4" ShapeID="_x0000_i1119" DrawAspect="Content" ObjectID="_1833601601" r:id="rId193"/>
        </w:object>
      </w:r>
    </w:p>
    <w:p w14:paraId="41170E26" w14:textId="55978E75" w:rsidR="00AE22C3" w:rsidRPr="00AE22C3" w:rsidRDefault="00AE22C3" w:rsidP="00AE22C3">
      <w:pPr>
        <w:widowControl w:val="0"/>
        <w:tabs>
          <w:tab w:val="left" w:pos="992"/>
        </w:tabs>
        <w:spacing w:before="120" w:after="0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sv-SE"/>
          <w14:ligatures w14:val="standardContextual"/>
        </w:rPr>
      </w:pPr>
      <w:r w:rsidRPr="00AE22C3">
        <w:rPr>
          <w:rFonts w:ascii="Times New Roman" w:eastAsia="Calibri" w:hAnsi="Times New Roman" w:cs="Times New Roman"/>
          <w:b/>
          <w:kern w:val="2"/>
          <w:sz w:val="24"/>
          <w:szCs w:val="24"/>
          <w:lang w:val="vi-VN"/>
          <w14:ligatures w14:val="standardContextual"/>
        </w:rPr>
        <w:t xml:space="preserve">Câu </w:t>
      </w:r>
      <w:r w:rsidRPr="00AE22C3"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  <w:t>2</w:t>
      </w:r>
      <w:r w:rsidRPr="00AE22C3">
        <w:rPr>
          <w:rFonts w:ascii="Times New Roman" w:eastAsia="Calibri" w:hAnsi="Times New Roman" w:cs="Times New Roman"/>
          <w:b/>
          <w:kern w:val="2"/>
          <w:sz w:val="24"/>
          <w:szCs w:val="24"/>
          <w:lang w:val="vi-VN"/>
          <w14:ligatures w14:val="standardContextual"/>
        </w:rPr>
        <w:t>.</w:t>
      </w:r>
      <w:r w:rsidRPr="00AE22C3">
        <w:rPr>
          <w:rFonts w:ascii="Times New Roman" w:eastAsia="Calibri" w:hAnsi="Times New Roman" w:cs="Times New Roman"/>
          <w:kern w:val="2"/>
          <w:sz w:val="24"/>
          <w:szCs w:val="24"/>
          <w:lang w:val="vi-VN"/>
          <w14:ligatures w14:val="standardContextual"/>
        </w:rPr>
        <w:t xml:space="preserve"> </w:t>
      </w:r>
      <w:r w:rsidRPr="00AE22C3">
        <w:rPr>
          <w:rFonts w:ascii="Times New Roman" w:eastAsia="Calibri" w:hAnsi="Times New Roman" w:cs="Times New Roman"/>
          <w:kern w:val="2"/>
          <w:sz w:val="24"/>
          <w:szCs w:val="24"/>
          <w:lang w:val="sv-SE"/>
          <w14:ligatures w14:val="standardContextual"/>
        </w:rPr>
        <w:t xml:space="preserve">Tìm số nghiệm nguyên của bất phương trình </w:t>
      </w:r>
      <w:r w:rsidRPr="00AE22C3">
        <w:rPr>
          <w:rFonts w:ascii="Times New Roman" w:eastAsia="Calibri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1425" w:dyaOrig="315" w14:anchorId="320A8BAD">
          <v:shape id="_x0000_i1120" type="#_x0000_t75" style="width:71.5pt;height:15.55pt" o:ole="">
            <v:imagedata r:id="rId110" o:title=""/>
          </v:shape>
          <o:OLEObject Type="Embed" ProgID="Equation.DSMT4" ShapeID="_x0000_i1120" DrawAspect="Content" ObjectID="_1833601602" r:id="rId194"/>
        </w:object>
      </w:r>
      <w:r w:rsidR="00653CC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14:paraId="2C86AE15" w14:textId="7CF203CB" w:rsidR="00AE22C3" w:rsidRPr="00AE22C3" w:rsidRDefault="00AE22C3" w:rsidP="00AE22C3">
      <w:pPr>
        <w:tabs>
          <w:tab w:val="left" w:pos="992"/>
        </w:tabs>
        <w:spacing w:before="120" w:after="120"/>
        <w:ind w:left="992" w:hanging="992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AE22C3">
        <w:rPr>
          <w:rFonts w:ascii="Times New Roman" w:eastAsia="Calibri" w:hAnsi="Times New Roman" w:cs="Times New Roman"/>
          <w:b/>
          <w:kern w:val="2"/>
          <w:sz w:val="24"/>
          <w:szCs w:val="24"/>
          <w:lang w:val="vi-VN"/>
          <w14:ligatures w14:val="standardContextual"/>
        </w:rPr>
        <w:t xml:space="preserve">Câu </w:t>
      </w:r>
      <w:r w:rsidRPr="00AE22C3"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  <w:t>3</w:t>
      </w:r>
      <w:r w:rsidRPr="00AE22C3">
        <w:rPr>
          <w:rFonts w:ascii="Times New Roman" w:eastAsia="Calibri" w:hAnsi="Times New Roman" w:cs="Times New Roman"/>
          <w:b/>
          <w:kern w:val="2"/>
          <w:sz w:val="24"/>
          <w:szCs w:val="24"/>
          <w:lang w:val="vi-VN"/>
          <w14:ligatures w14:val="standardContextual"/>
        </w:rPr>
        <w:t>.</w:t>
      </w:r>
      <w:r w:rsidRPr="00AE22C3"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  <w:t xml:space="preserve"> </w:t>
      </w:r>
      <w:r w:rsidRPr="00AE22C3">
        <w:rPr>
          <w:rFonts w:ascii="Times New Roman" w:eastAsia="Calibri" w:hAnsi="Times New Roman" w:cs="Times New Roman"/>
          <w:bCs/>
          <w:kern w:val="2"/>
          <w:sz w:val="24"/>
          <w:szCs w:val="24"/>
          <w14:ligatures w14:val="standardContextual"/>
        </w:rPr>
        <w:t>Tính t</w:t>
      </w:r>
      <w:r w:rsidRPr="00AE22C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ổng các nghiệm của phương trình </w:t>
      </w:r>
      <w:r w:rsidRPr="00AE22C3">
        <w:rPr>
          <w:rFonts w:ascii="Times New Roman" w:eastAsia="Calibri" w:hAnsi="Times New Roman" w:cs="Times New Roman"/>
          <w:kern w:val="2"/>
          <w:position w:val="-8"/>
          <w:sz w:val="24"/>
          <w:szCs w:val="24"/>
          <w14:ligatures w14:val="standardContextual"/>
        </w:rPr>
        <w:object w:dxaOrig="2760" w:dyaOrig="400" w14:anchorId="599D44A3">
          <v:shape id="_x0000_i1121" type="#_x0000_t75" style="width:138.3pt;height:20.2pt" o:ole="">
            <v:imagedata r:id="rId195" o:title=""/>
          </v:shape>
          <o:OLEObject Type="Embed" ProgID="Equation.DSMT4" ShapeID="_x0000_i1121" DrawAspect="Content" ObjectID="_1833601603" r:id="rId196"/>
        </w:object>
      </w:r>
      <w:r w:rsidRPr="00AE22C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14:paraId="05A3F247" w14:textId="0620541F" w:rsidR="00AE22C3" w:rsidRPr="00AE22C3" w:rsidRDefault="00AE22C3" w:rsidP="00AE22C3">
      <w:pPr>
        <w:rPr>
          <w:rFonts w:ascii="Times New Roman" w:eastAsia="Calibri" w:hAnsi="Times New Roman" w:cs="Times New Roman"/>
          <w:b/>
          <w:kern w:val="2"/>
          <w:sz w:val="24"/>
          <w:szCs w:val="24"/>
          <w:lang w:val="nl-NL"/>
          <w14:ligatures w14:val="standardContextual"/>
        </w:rPr>
      </w:pPr>
      <w:r w:rsidRPr="00AE22C3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val="vi-VN"/>
          <w14:ligatures w14:val="standardContextual"/>
        </w:rPr>
        <w:t xml:space="preserve">Câu </w:t>
      </w:r>
      <w:r w:rsidRPr="00AE22C3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4.</w:t>
      </w:r>
      <w:r w:rsidRPr="00AE22C3">
        <w:rPr>
          <w:rFonts w:ascii="Times New Roman" w:eastAsia="Times New Roman" w:hAnsi="Times New Roman" w:cs="Times New Roman"/>
          <w:kern w:val="2"/>
          <w:sz w:val="24"/>
          <w:szCs w:val="24"/>
          <w:lang w:val="vi-VN"/>
          <w14:ligatures w14:val="standardContextual"/>
        </w:rPr>
        <w:t xml:space="preserve"> </w:t>
      </w:r>
      <w:r w:rsidRPr="00AE22C3">
        <w:rPr>
          <w:rFonts w:ascii="Times New Roman" w:eastAsia="Palatino Linotype" w:hAnsi="Times New Roman" w:cs="Times New Roman"/>
          <w:kern w:val="2"/>
          <w:sz w:val="24"/>
          <w:szCs w:val="24"/>
          <w:lang w:val="vi-VN"/>
          <w14:ligatures w14:val="standardContextual"/>
        </w:rPr>
        <w:t xml:space="preserve"> </w:t>
      </w:r>
      <w:r w:rsidRPr="00AE22C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Đường thẳng  </w:t>
      </w:r>
      <w:r w:rsidRPr="00AE22C3">
        <w:rPr>
          <w:rFonts w:ascii="Times New Roman" w:eastAsia="Calibri" w:hAnsi="Times New Roman" w:cs="Times New Roman"/>
          <w:bCs/>
          <w:kern w:val="2"/>
          <w:position w:val="-4"/>
          <w:sz w:val="24"/>
          <w:szCs w:val="24"/>
          <w14:ligatures w14:val="standardContextual"/>
        </w:rPr>
        <w:object w:dxaOrig="220" w:dyaOrig="260" w14:anchorId="35396998">
          <v:shape id="_x0000_i1122" type="#_x0000_t75" style="width:10.9pt;height:12.45pt" o:ole="">
            <v:imagedata r:id="rId174" o:title=""/>
          </v:shape>
          <o:OLEObject Type="Embed" ProgID="Equation.DSMT4" ShapeID="_x0000_i1122" DrawAspect="Content" ObjectID="_1833601604" r:id="rId197"/>
        </w:object>
      </w:r>
      <w:r w:rsidRPr="00AE22C3">
        <w:rPr>
          <w:rFonts w:ascii="Times New Roman" w:eastAsia="Calibri" w:hAnsi="Times New Roman" w:cs="Times New Roman"/>
          <w:bCs/>
          <w:kern w:val="2"/>
          <w:sz w:val="24"/>
          <w:szCs w:val="24"/>
          <w14:ligatures w14:val="standardContextual"/>
        </w:rPr>
        <w:t xml:space="preserve"> đi qua điểm </w:t>
      </w:r>
      <w:r w:rsidRPr="00AE22C3">
        <w:rPr>
          <w:rFonts w:ascii="Times New Roman" w:eastAsia="Calibri" w:hAnsi="Times New Roman" w:cs="Times New Roman"/>
          <w:kern w:val="2"/>
          <w:position w:val="-14"/>
          <w:sz w:val="24"/>
          <w:szCs w:val="24"/>
          <w14:ligatures w14:val="standardContextual"/>
        </w:rPr>
        <w:object w:dxaOrig="840" w:dyaOrig="400" w14:anchorId="7694B532">
          <v:shape id="_x0000_i1123" type="#_x0000_t75" style="width:41.95pt;height:19.7pt" o:ole="">
            <v:imagedata r:id="rId198" o:title=""/>
          </v:shape>
          <o:OLEObject Type="Embed" ProgID="Equation.DSMT4" ShapeID="_x0000_i1123" DrawAspect="Content" ObjectID="_1833601605" r:id="rId199"/>
        </w:object>
      </w:r>
      <w:r w:rsidRPr="00AE22C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và song song với đường thẳng </w:t>
      </w:r>
      <w:r w:rsidRPr="00AE22C3">
        <w:rPr>
          <w:rFonts w:ascii="Times New Roman" w:eastAsia="Calibri" w:hAnsi="Times New Roman" w:cs="Times New Roman"/>
          <w:kern w:val="2"/>
          <w:position w:val="-10"/>
          <w:sz w:val="24"/>
          <w:szCs w:val="24"/>
          <w14:ligatures w14:val="standardContextual"/>
        </w:rPr>
        <w:object w:dxaOrig="1640" w:dyaOrig="320" w14:anchorId="41F847B9">
          <v:shape id="_x0000_i1124" type="#_x0000_t75" style="width:82.9pt;height:15.55pt" o:ole="">
            <v:imagedata r:id="rId200" o:title=""/>
          </v:shape>
          <o:OLEObject Type="Embed" ProgID="Equation.DSMT4" ShapeID="_x0000_i1124" DrawAspect="Content" ObjectID="_1833601606" r:id="rId201"/>
        </w:object>
      </w:r>
      <w:r w:rsidRPr="00AE22C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cắt các trục </w:t>
      </w:r>
      <w:r w:rsidRPr="00AE22C3">
        <w:rPr>
          <w:rFonts w:ascii="Times New Roman" w:eastAsia="Calibri" w:hAnsi="Times New Roman" w:cs="Times New Roman"/>
          <w:kern w:val="2"/>
          <w:position w:val="-10"/>
          <w:sz w:val="24"/>
          <w:szCs w:val="24"/>
          <w14:ligatures w14:val="standardContextual"/>
        </w:rPr>
        <w:object w:dxaOrig="720" w:dyaOrig="320" w14:anchorId="6CE44C83">
          <v:shape id="_x0000_i1125" type="#_x0000_t75" style="width:36.8pt;height:15.55pt" o:ole="">
            <v:imagedata r:id="rId202" o:title=""/>
          </v:shape>
          <o:OLEObject Type="Embed" ProgID="Equation.DSMT4" ShapeID="_x0000_i1125" DrawAspect="Content" ObjectID="_1833601607" r:id="rId203"/>
        </w:object>
      </w:r>
      <w:r w:rsidRPr="00AE22C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lần lượt tại </w:t>
      </w:r>
      <w:r w:rsidRPr="00AE22C3">
        <w:rPr>
          <w:rFonts w:ascii="Times New Roman" w:eastAsia="Calibri" w:hAnsi="Times New Roman" w:cs="Times New Roman"/>
          <w:kern w:val="2"/>
          <w:position w:val="-10"/>
          <w:sz w:val="24"/>
          <w:szCs w:val="24"/>
          <w14:ligatures w14:val="standardContextual"/>
        </w:rPr>
        <w:object w:dxaOrig="480" w:dyaOrig="320" w14:anchorId="0D58224C">
          <v:shape id="_x0000_i1126" type="#_x0000_t75" style="width:24.35pt;height:15.55pt" o:ole="">
            <v:imagedata r:id="rId204" o:title=""/>
          </v:shape>
          <o:OLEObject Type="Embed" ProgID="Equation.DSMT4" ShapeID="_x0000_i1126" DrawAspect="Content" ObjectID="_1833601608" r:id="rId205"/>
        </w:object>
      </w:r>
      <w:r w:rsidRPr="00AE22C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Tính diện tích tam giác </w:t>
      </w:r>
      <w:r w:rsidRPr="00AE22C3">
        <w:rPr>
          <w:rFonts w:ascii="Times New Roman" w:eastAsia="Calibri" w:hAnsi="Times New Roman" w:cs="Times New Roman"/>
          <w:bCs/>
          <w:kern w:val="2"/>
          <w:position w:val="-6"/>
          <w:sz w:val="24"/>
          <w:szCs w:val="24"/>
          <w14:ligatures w14:val="standardContextual"/>
        </w:rPr>
        <w:object w:dxaOrig="540" w:dyaOrig="279" w14:anchorId="092875E2">
          <v:shape id="_x0000_i1127" type="#_x0000_t75" style="width:26.95pt;height:14pt" o:ole="">
            <v:imagedata r:id="rId206" o:title=""/>
          </v:shape>
          <o:OLEObject Type="Embed" ProgID="Equation.DSMT4" ShapeID="_x0000_i1127" DrawAspect="Content" ObjectID="_1833601609" r:id="rId207"/>
        </w:object>
      </w:r>
      <w:r w:rsidRPr="00AE22C3">
        <w:rPr>
          <w:rFonts w:ascii="Times New Roman" w:eastAsia="Calibri" w:hAnsi="Times New Roman" w:cs="Times New Roman"/>
          <w:bCs/>
          <w:kern w:val="2"/>
          <w:sz w:val="24"/>
          <w:szCs w:val="24"/>
          <w14:ligatures w14:val="standardContextual"/>
        </w:rPr>
        <w:t xml:space="preserve">. </w:t>
      </w:r>
    </w:p>
    <w:p w14:paraId="0EB3CE39" w14:textId="209D0619" w:rsidR="00126D9D" w:rsidRDefault="00000000" w:rsidP="00126D9D">
      <w:pPr>
        <w:spacing w:before="120" w:after="0"/>
        <w:jc w:val="both"/>
        <w:rPr>
          <w:rFonts w:ascii="Times New Roman" w:hAnsi="Times New Roman"/>
          <w:b/>
          <w:color w:val="0000FF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PHẦN IV. </w:t>
      </w:r>
      <w:r w:rsidR="00653CC2" w:rsidRPr="00653CC2">
        <w:rPr>
          <w:rFonts w:ascii="Times New Roman" w:hAnsi="Times New Roman" w:cs="Times New Roman"/>
          <w:b/>
          <w:i/>
          <w:iCs/>
          <w:color w:val="0000FF"/>
          <w:sz w:val="24"/>
          <w:szCs w:val="24"/>
        </w:rPr>
        <w:t>(3 điểm)</w:t>
      </w:r>
      <w:r w:rsidR="00653CC2" w:rsidRPr="004C20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3CC2" w:rsidRPr="00653CC2">
        <w:rPr>
          <w:rFonts w:ascii="Times New Roman" w:hAnsi="Times New Roman" w:cs="Times New Roman"/>
          <w:b/>
          <w:color w:val="0000FF"/>
          <w:sz w:val="24"/>
          <w:szCs w:val="24"/>
        </w:rPr>
        <w:t>T</w:t>
      </w:r>
      <w:r>
        <w:rPr>
          <w:rFonts w:ascii="Times New Roman" w:hAnsi="Times New Roman"/>
          <w:b/>
          <w:color w:val="0000FF"/>
          <w:sz w:val="24"/>
        </w:rPr>
        <w:t>ự luận.</w:t>
      </w:r>
    </w:p>
    <w:p w14:paraId="5821A681" w14:textId="77777777" w:rsidR="00653CC2" w:rsidRDefault="00653CC2" w:rsidP="00AE22C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EC7083F" w14:textId="6BFCB110" w:rsidR="00AE22C3" w:rsidRPr="00AE22C3" w:rsidRDefault="00AE22C3" w:rsidP="00AE22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22C3">
        <w:rPr>
          <w:rFonts w:ascii="Times New Roman" w:eastAsia="Calibri" w:hAnsi="Times New Roman" w:cs="Times New Roman"/>
          <w:b/>
          <w:sz w:val="24"/>
          <w:szCs w:val="24"/>
        </w:rPr>
        <w:t>Câu 1.</w:t>
      </w:r>
      <w:r w:rsidRPr="00AE22C3">
        <w:rPr>
          <w:rFonts w:ascii="Times New Roman" w:eastAsia="Calibri" w:hAnsi="Times New Roman" w:cs="Times New Roman"/>
          <w:sz w:val="24"/>
          <w:szCs w:val="24"/>
        </w:rPr>
        <w:t xml:space="preserve"> Cho parabol </w:t>
      </w:r>
      <w:r w:rsidRPr="00AE22C3">
        <w:rPr>
          <w:rFonts w:ascii="Times New Roman" w:eastAsia="Calibri" w:hAnsi="Times New Roman" w:cs="Times New Roman"/>
          <w:kern w:val="2"/>
          <w:position w:val="-14"/>
          <w:sz w:val="24"/>
          <w:szCs w:val="24"/>
          <w14:ligatures w14:val="standardContextual"/>
        </w:rPr>
        <w:object w:dxaOrig="420" w:dyaOrig="400" w14:anchorId="59A3B76B">
          <v:shape id="_x0000_i1128" type="#_x0000_t75" style="width:21.75pt;height:20.2pt" o:ole="">
            <v:imagedata r:id="rId208" o:title=""/>
          </v:shape>
          <o:OLEObject Type="Embed" ProgID="Equation.DSMT4" ShapeID="_x0000_i1128" DrawAspect="Content" ObjectID="_1833601610" r:id="rId209"/>
        </w:object>
      </w:r>
      <w:r w:rsidRPr="00AE22C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: </w:t>
      </w:r>
      <w:r w:rsidRPr="00AE22C3">
        <w:rPr>
          <w:rFonts w:ascii="Times New Roman" w:eastAsia="Calibri" w:hAnsi="Times New Roman" w:cs="Times New Roman"/>
          <w:kern w:val="2"/>
          <w:position w:val="-14"/>
          <w:sz w:val="24"/>
          <w:szCs w:val="24"/>
          <w14:ligatures w14:val="standardContextual"/>
        </w:rPr>
        <w:object w:dxaOrig="2340" w:dyaOrig="400" w14:anchorId="78C05A1C">
          <v:shape id="_x0000_i1129" type="#_x0000_t75" style="width:117.05pt;height:20.2pt" o:ole="">
            <v:imagedata r:id="rId210" o:title=""/>
          </v:shape>
          <o:OLEObject Type="Embed" ProgID="Equation.DSMT4" ShapeID="_x0000_i1129" DrawAspect="Content" ObjectID="_1833601611" r:id="rId211"/>
        </w:object>
      </w:r>
      <w:r w:rsidRPr="00AE22C3">
        <w:rPr>
          <w:rFonts w:ascii="Times New Roman" w:eastAsia="Calibri" w:hAnsi="Times New Roman" w:cs="Times New Roman"/>
          <w:sz w:val="24"/>
          <w:szCs w:val="24"/>
        </w:rPr>
        <w:t xml:space="preserve"> .</w:t>
      </w:r>
    </w:p>
    <w:p w14:paraId="249414D5" w14:textId="77777777" w:rsidR="00AE22C3" w:rsidRPr="00AE22C3" w:rsidRDefault="00AE22C3" w:rsidP="00AE22C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AE22C3">
        <w:rPr>
          <w:rFonts w:ascii="Times New Roman" w:eastAsia="Calibri" w:hAnsi="Times New Roman" w:cs="Times New Roman"/>
          <w:b/>
          <w:bCs/>
          <w:sz w:val="24"/>
          <w:szCs w:val="24"/>
        </w:rPr>
        <w:t>a)</w:t>
      </w:r>
      <w:r w:rsidRPr="00AE22C3">
        <w:rPr>
          <w:rFonts w:ascii="Times New Roman" w:eastAsia="Calibri" w:hAnsi="Times New Roman" w:cs="Times New Roman"/>
          <w:sz w:val="24"/>
          <w:szCs w:val="24"/>
        </w:rPr>
        <w:t xml:space="preserve"> Vẽ</w:t>
      </w:r>
      <w:r w:rsidRPr="00AE22C3">
        <w:rPr>
          <w:rFonts w:ascii="Times New Roman" w:eastAsia="Calibri" w:hAnsi="Times New Roman" w:cs="Times New Roman"/>
          <w:kern w:val="2"/>
          <w:sz w:val="24"/>
          <w:szCs w:val="24"/>
          <w:lang w:val="fr-FR"/>
          <w14:ligatures w14:val="standardContextual"/>
        </w:rPr>
        <w:t xml:space="preserve"> parabol </w:t>
      </w:r>
      <w:r w:rsidRPr="00AE22C3">
        <w:rPr>
          <w:rFonts w:ascii="Times New Roman" w:eastAsia="Calibri" w:hAnsi="Times New Roman" w:cs="Times New Roman"/>
          <w:kern w:val="2"/>
          <w:position w:val="-14"/>
          <w:sz w:val="24"/>
          <w:szCs w:val="24"/>
          <w14:ligatures w14:val="standardContextual"/>
        </w:rPr>
        <w:object w:dxaOrig="420" w:dyaOrig="400" w14:anchorId="064DE700">
          <v:shape id="_x0000_i1130" type="#_x0000_t75" style="width:21.75pt;height:20.2pt" o:ole="">
            <v:imagedata r:id="rId208" o:title=""/>
          </v:shape>
          <o:OLEObject Type="Embed" ProgID="Equation.DSMT4" ShapeID="_x0000_i1130" DrawAspect="Content" ObjectID="_1833601612" r:id="rId212"/>
        </w:object>
      </w:r>
      <w:r w:rsidRPr="00AE22C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                   </w:t>
      </w:r>
      <w:r w:rsidRPr="00AE22C3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b)</w:t>
      </w:r>
      <w:r w:rsidRPr="00AE22C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Tìm </w:t>
      </w:r>
      <w:r w:rsidRPr="00AE22C3">
        <w:rPr>
          <w:rFonts w:ascii="Times New Roman" w:eastAsia="Calibri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210" w:dyaOrig="225" w14:anchorId="75A3A42B">
          <v:shape id="_x0000_i1131" type="#_x0000_t75" style="width:10.9pt;height:11.4pt" o:ole="">
            <v:imagedata r:id="rId213" o:title=""/>
          </v:shape>
          <o:OLEObject Type="Embed" ProgID="Equation.DSMT4" ShapeID="_x0000_i1131" DrawAspect="Content" ObjectID="_1833601613" r:id="rId214"/>
        </w:object>
      </w:r>
      <w:r w:rsidRPr="00AE22C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để </w:t>
      </w:r>
      <w:r w:rsidRPr="00AE22C3">
        <w:rPr>
          <w:rFonts w:ascii="Times New Roman" w:eastAsia="Calibri" w:hAnsi="Times New Roman" w:cs="Times New Roman"/>
          <w:kern w:val="2"/>
          <w:position w:val="-14"/>
          <w:sz w:val="24"/>
          <w:szCs w:val="24"/>
          <w14:ligatures w14:val="standardContextual"/>
        </w:rPr>
        <w:object w:dxaOrig="930" w:dyaOrig="390" w14:anchorId="21DDF62A">
          <v:shape id="_x0000_i1132" type="#_x0000_t75" style="width:46.6pt;height:19.7pt" o:ole="">
            <v:imagedata r:id="rId215" o:title=""/>
          </v:shape>
          <o:OLEObject Type="Embed" ProgID="Equation.DSMT4" ShapeID="_x0000_i1132" DrawAspect="Content" ObjectID="_1833601614" r:id="rId216"/>
        </w:object>
      </w:r>
      <w:r w:rsidRPr="00AE22C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14:paraId="5FEFEED7" w14:textId="4D7197B3" w:rsidR="00AE22C3" w:rsidRPr="00AE22C3" w:rsidRDefault="00AE22C3" w:rsidP="00AE22C3">
      <w:pPr>
        <w:spacing w:after="160" w:line="240" w:lineRule="auto"/>
        <w:ind w:left="992" w:hanging="99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E22C3">
        <w:rPr>
          <w:rFonts w:ascii="Times New Roman" w:eastAsia="Arial" w:hAnsi="Times New Roman" w:cs="Times New Roman"/>
          <w:b/>
          <w:sz w:val="24"/>
          <w:szCs w:val="24"/>
        </w:rPr>
        <w:t>Câu 2</w:t>
      </w:r>
      <w:r w:rsidRPr="00AE22C3">
        <w:rPr>
          <w:rFonts w:ascii="Times New Roman" w:eastAsia="Arial" w:hAnsi="Times New Roman" w:cs="Times New Roman"/>
          <w:b/>
          <w:sz w:val="24"/>
          <w:szCs w:val="24"/>
          <w:lang w:val="vi-VN"/>
        </w:rPr>
        <w:t>.</w:t>
      </w:r>
      <w:r w:rsidRPr="00AE22C3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Pr="00AE22C3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Cho tam giác </w:t>
      </w:r>
      <w:r w:rsidRPr="00AE22C3">
        <w:rPr>
          <w:rFonts w:ascii="Times New Roman" w:eastAsia="Arial" w:hAnsi="Times New Roman" w:cs="Times New Roman"/>
          <w:position w:val="-6"/>
          <w:sz w:val="24"/>
          <w:szCs w:val="24"/>
          <w:lang w:val="vi-VN"/>
        </w:rPr>
        <w:object w:dxaOrig="560" w:dyaOrig="279" w14:anchorId="5B397C80">
          <v:shape id="_x0000_i1133" type="#_x0000_t75" style="width:27.45pt;height:14.5pt" o:ole="">
            <v:imagedata r:id="rId217" o:title=""/>
          </v:shape>
          <o:OLEObject Type="Embed" ProgID="Equation.DSMT4" ShapeID="_x0000_i1133" DrawAspect="Content" ObjectID="_1833601615" r:id="rId218"/>
        </w:object>
      </w:r>
      <w:r w:rsidRPr="00AE22C3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với </w:t>
      </w:r>
      <w:r w:rsidR="00557436" w:rsidRPr="00AE22C3">
        <w:rPr>
          <w:rFonts w:ascii="Times New Roman" w:eastAsia="Arial" w:hAnsi="Times New Roman" w:cs="Times New Roman"/>
          <w:position w:val="-14"/>
          <w:sz w:val="24"/>
          <w:szCs w:val="24"/>
          <w:lang w:val="vi-VN"/>
        </w:rPr>
        <w:object w:dxaOrig="2680" w:dyaOrig="400" w14:anchorId="476A3322">
          <v:shape id="_x0000_i1160" type="#_x0000_t75" style="width:133.1pt;height:19.7pt" o:ole="">
            <v:imagedata r:id="rId219" o:title=""/>
          </v:shape>
          <o:OLEObject Type="Embed" ProgID="Equation.DSMT4" ShapeID="_x0000_i1160" DrawAspect="Content" ObjectID="_1833601616" r:id="rId220"/>
        </w:object>
      </w:r>
      <w:r w:rsidRPr="00AE22C3"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AE22C3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Viết phương trình </w:t>
      </w:r>
      <w:r w:rsidRPr="00AE22C3">
        <w:rPr>
          <w:rFonts w:ascii="Times New Roman" w:eastAsia="Arial" w:hAnsi="Times New Roman" w:cs="Times New Roman"/>
          <w:sz w:val="24"/>
          <w:szCs w:val="24"/>
        </w:rPr>
        <w:t xml:space="preserve">đường tròn đi qua 3 điểm </w:t>
      </w:r>
      <w:r w:rsidRPr="00AE22C3">
        <w:rPr>
          <w:rFonts w:ascii="Times New Roman" w:eastAsia="Arial" w:hAnsi="Times New Roman" w:cs="Times New Roman"/>
          <w:position w:val="-10"/>
          <w:sz w:val="24"/>
          <w:szCs w:val="24"/>
          <w:lang w:val="vi-VN"/>
        </w:rPr>
        <w:object w:dxaOrig="740" w:dyaOrig="320" w14:anchorId="50388A20">
          <v:shape id="_x0000_i1135" type="#_x0000_t75" style="width:37.8pt;height:16.05pt" o:ole="">
            <v:imagedata r:id="rId221" o:title=""/>
          </v:shape>
          <o:OLEObject Type="Embed" ProgID="Equation.DSMT4" ShapeID="_x0000_i1135" DrawAspect="Content" ObjectID="_1833601617" r:id="rId222"/>
        </w:object>
      </w:r>
      <w:r w:rsidRPr="00AE22C3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14:paraId="12AAA88B" w14:textId="77777777" w:rsidR="00AE22C3" w:rsidRPr="00AE22C3" w:rsidRDefault="00AE22C3" w:rsidP="00AE22C3">
      <w:pPr>
        <w:spacing w:after="160" w:line="240" w:lineRule="auto"/>
        <w:ind w:left="992" w:hanging="99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E22C3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val="vi-VN"/>
          <w14:ligatures w14:val="standardContextual"/>
        </w:rPr>
        <w:t xml:space="preserve">Câu </w:t>
      </w:r>
      <w:r w:rsidRPr="00AE22C3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3.</w:t>
      </w:r>
      <w:r w:rsidRPr="00AE22C3">
        <w:rPr>
          <w:rFonts w:ascii="Times New Roman" w:eastAsia="Times New Roman" w:hAnsi="Times New Roman" w:cs="Times New Roman"/>
          <w:kern w:val="2"/>
          <w:sz w:val="24"/>
          <w:szCs w:val="24"/>
          <w:lang w:val="vi-VN"/>
          <w14:ligatures w14:val="standardContextual"/>
        </w:rPr>
        <w:t xml:space="preserve"> </w:t>
      </w:r>
      <w:r w:rsidRPr="00AE22C3">
        <w:rPr>
          <w:rFonts w:ascii="Times New Roman" w:eastAsia="Palatino Linotype" w:hAnsi="Times New Roman" w:cs="Times New Roman"/>
          <w:kern w:val="2"/>
          <w:sz w:val="24"/>
          <w:szCs w:val="24"/>
          <w:lang w:val="vi-VN"/>
          <w14:ligatures w14:val="standardContextual"/>
        </w:rPr>
        <w:t xml:space="preserve"> </w:t>
      </w:r>
      <w:r w:rsidRPr="00AE22C3">
        <w:rPr>
          <w:rFonts w:ascii="Times New Roman" w:eastAsia="Palatino Linotype" w:hAnsi="Times New Roman" w:cs="Times New Roman"/>
          <w:kern w:val="2"/>
          <w:sz w:val="24"/>
          <w:szCs w:val="24"/>
          <w14:ligatures w14:val="standardContextual"/>
        </w:rPr>
        <w:t>Tính góc giữa hai đ</w:t>
      </w:r>
      <w:r w:rsidRPr="00AE22C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ường thẳng  </w:t>
      </w:r>
      <w:r w:rsidRPr="00AE22C3">
        <w:rPr>
          <w:rFonts w:ascii="Times New Roman" w:eastAsia="Calibri" w:hAnsi="Times New Roman" w:cs="Times New Roman"/>
          <w:bCs/>
          <w:kern w:val="2"/>
          <w:position w:val="-30"/>
          <w:sz w:val="24"/>
          <w:szCs w:val="24"/>
          <w14:ligatures w14:val="standardContextual"/>
        </w:rPr>
        <w:object w:dxaOrig="1480" w:dyaOrig="720" w14:anchorId="2417C13F">
          <v:shape id="_x0000_i1136" type="#_x0000_t75" style="width:72.5pt;height:34.7pt" o:ole="">
            <v:imagedata r:id="rId223" o:title=""/>
          </v:shape>
          <o:OLEObject Type="Embed" ProgID="Equation.DSMT4" ShapeID="_x0000_i1136" DrawAspect="Content" ObjectID="_1833601618" r:id="rId224"/>
        </w:object>
      </w:r>
      <w:r w:rsidRPr="00AE22C3">
        <w:rPr>
          <w:rFonts w:ascii="Times New Roman" w:eastAsia="Calibri" w:hAnsi="Times New Roman" w:cs="Times New Roman"/>
          <w:bCs/>
          <w:kern w:val="2"/>
          <w:sz w:val="24"/>
          <w:szCs w:val="24"/>
          <w14:ligatures w14:val="standardContextual"/>
        </w:rPr>
        <w:t xml:space="preserve">  và </w:t>
      </w:r>
      <w:r w:rsidRPr="00AE22C3">
        <w:rPr>
          <w:rFonts w:ascii="Times New Roman" w:eastAsia="Calibri" w:hAnsi="Times New Roman" w:cs="Times New Roman"/>
          <w:kern w:val="2"/>
          <w:position w:val="-12"/>
          <w:sz w:val="24"/>
          <w:szCs w:val="24"/>
          <w14:ligatures w14:val="standardContextual"/>
        </w:rPr>
        <w:object w:dxaOrig="1740" w:dyaOrig="360" w14:anchorId="3E5D5CA3">
          <v:shape id="_x0000_i1137" type="#_x0000_t75" style="width:87pt;height:18.15pt" o:ole="">
            <v:imagedata r:id="rId225" o:title=""/>
          </v:shape>
          <o:OLEObject Type="Embed" ProgID="Equation.DSMT4" ShapeID="_x0000_i1137" DrawAspect="Content" ObjectID="_1833601619" r:id="rId226"/>
        </w:object>
      </w:r>
      <w:r w:rsidRPr="00AE22C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14:paraId="38108854" w14:textId="297EC4E8" w:rsidR="00AE22C3" w:rsidRPr="00AE22C3" w:rsidRDefault="00AE22C3" w:rsidP="00AE22C3">
      <w:pPr>
        <w:tabs>
          <w:tab w:val="left" w:pos="992"/>
        </w:tabs>
        <w:spacing w:before="120" w:after="0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AE22C3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val="vi-VN"/>
          <w14:ligatures w14:val="standardContextual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4</w:t>
      </w:r>
      <w:r w:rsidRPr="00AE22C3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.</w:t>
      </w:r>
      <w:r w:rsidRPr="00AE22C3">
        <w:rPr>
          <w:rFonts w:ascii="Times New Roman" w:eastAsia="Times New Roman" w:hAnsi="Times New Roman" w:cs="Times New Roman"/>
          <w:kern w:val="2"/>
          <w:sz w:val="24"/>
          <w:szCs w:val="24"/>
          <w:lang w:val="vi-VN"/>
          <w14:ligatures w14:val="standardContextual"/>
        </w:rPr>
        <w:t xml:space="preserve"> </w:t>
      </w:r>
      <w:r w:rsidRPr="00AE22C3">
        <w:rPr>
          <w:rFonts w:ascii="Times New Roman" w:eastAsia="Palatino Linotype" w:hAnsi="Times New Roman" w:cs="Times New Roman"/>
          <w:kern w:val="2"/>
          <w:sz w:val="24"/>
          <w:szCs w:val="24"/>
          <w:lang w:val="vi-VN"/>
          <w14:ligatures w14:val="standardContextual"/>
        </w:rPr>
        <w:t xml:space="preserve"> </w:t>
      </w:r>
      <w:r w:rsidRPr="00AE22C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Một chú thỏ ngày nào cũng ra bờ suối ở vị trí </w:t>
      </w:r>
      <w:r w:rsidRPr="00AE22C3">
        <w:rPr>
          <w:rFonts w:ascii="Times New Roman" w:eastAsia="Calibri" w:hAnsi="Times New Roman" w:cs="Times New Roman"/>
          <w:kern w:val="2"/>
          <w:position w:val="-4"/>
          <w:sz w:val="24"/>
          <w:szCs w:val="24"/>
          <w14:ligatures w14:val="standardContextual"/>
        </w:rPr>
        <w:object w:dxaOrig="240" w:dyaOrig="260" w14:anchorId="1EB7AF62">
          <v:shape id="_x0000_i1138" type="#_x0000_t75" style="width:12.45pt;height:12.45pt" o:ole="">
            <v:imagedata r:id="rId227" o:title=""/>
          </v:shape>
          <o:OLEObject Type="Embed" ProgID="Equation.DSMT4" ShapeID="_x0000_i1138" DrawAspect="Content" ObjectID="_1833601620" r:id="rId228"/>
        </w:object>
      </w:r>
      <w:r w:rsidRPr="00AE22C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cách cửa hang của mình tại vị trí </w:t>
      </w:r>
      <w:r w:rsidRPr="00AE22C3">
        <w:rPr>
          <w:rFonts w:ascii="Times New Roman" w:eastAsia="Calibri" w:hAnsi="Times New Roman" w:cs="Times New Roman"/>
          <w:kern w:val="2"/>
          <w:position w:val="-4"/>
          <w:sz w:val="24"/>
          <w:szCs w:val="24"/>
          <w14:ligatures w14:val="standardContextual"/>
        </w:rPr>
        <w:object w:dxaOrig="240" w:dyaOrig="260" w14:anchorId="07D01819">
          <v:shape id="_x0000_i1139" type="#_x0000_t75" style="width:12.45pt;height:12.45pt" o:ole="">
            <v:imagedata r:id="rId229" o:title=""/>
          </v:shape>
          <o:OLEObject Type="Embed" ProgID="Equation.DSMT4" ShapeID="_x0000_i1139" DrawAspect="Content" ObjectID="_1833601621" r:id="rId230"/>
        </w:object>
      </w:r>
      <w:r w:rsidRPr="00AE22C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là </w:t>
      </w:r>
      <w:r w:rsidRPr="00AE22C3">
        <w:rPr>
          <w:rFonts w:ascii="Times New Roman" w:eastAsia="Calibri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620" w:dyaOrig="279" w14:anchorId="55393439">
          <v:shape id="_x0000_i1140" type="#_x0000_t75" style="width:30.55pt;height:14.5pt" o:ole="">
            <v:imagedata r:id="rId231" o:title=""/>
          </v:shape>
          <o:OLEObject Type="Embed" ProgID="Equation.DSMT4" ShapeID="_x0000_i1140" DrawAspect="Content" ObjectID="_1833601622" r:id="rId232"/>
        </w:object>
      </w:r>
      <w:r w:rsidRPr="00AE22C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để uống nước, sau đó chú thỏ sẽ đến vị trí </w:t>
      </w:r>
      <w:r w:rsidRPr="00AE22C3">
        <w:rPr>
          <w:rFonts w:ascii="Times New Roman" w:eastAsia="Calibri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240" w:dyaOrig="279" w14:anchorId="0E9550F1">
          <v:shape id="_x0000_i1141" type="#_x0000_t75" style="width:12.45pt;height:14.5pt" o:ole="">
            <v:imagedata r:id="rId233" o:title=""/>
          </v:shape>
          <o:OLEObject Type="Embed" ProgID="Equation.DSMT4" ShapeID="_x0000_i1141" DrawAspect="Content" ObjectID="_1833601623" r:id="rId234"/>
        </w:object>
      </w:r>
      <w:r w:rsidRPr="00AE22C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cách vị trí</w:t>
      </w:r>
      <w:r w:rsidR="00E22009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E22009" w:rsidRPr="00AE22C3">
        <w:rPr>
          <w:rFonts w:ascii="Times New Roman" w:eastAsia="Calibri" w:hAnsi="Times New Roman" w:cs="Times New Roman"/>
          <w:kern w:val="2"/>
          <w:position w:val="-4"/>
          <w:sz w:val="24"/>
          <w:szCs w:val="24"/>
          <w14:ligatures w14:val="standardContextual"/>
        </w:rPr>
        <w:object w:dxaOrig="240" w:dyaOrig="260" w14:anchorId="14EC8DB5">
          <v:shape id="_x0000_i1163" type="#_x0000_t75" style="width:12.45pt;height:12.45pt" o:ole="">
            <v:imagedata r:id="rId227" o:title=""/>
          </v:shape>
          <o:OLEObject Type="Embed" ProgID="Equation.DSMT4" ShapeID="_x0000_i1163" DrawAspect="Content" ObjectID="_1833601624" r:id="rId235"/>
        </w:object>
      </w:r>
      <w:r w:rsidR="00E22009" w:rsidRPr="00AE22C3">
        <w:rPr>
          <w:rFonts w:ascii="Times New Roman" w:eastAsia="Calibri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620" w:dyaOrig="279" w14:anchorId="114EE60D">
          <v:shape id="_x0000_i1162" type="#_x0000_t75" style="width:31.1pt;height:14.5pt" o:ole="">
            <v:imagedata r:id="rId236" o:title=""/>
          </v:shape>
          <o:OLEObject Type="Embed" ProgID="Equation.DSMT4" ShapeID="_x0000_i1162" DrawAspect="Content" ObjectID="_1833601625" r:id="rId237"/>
        </w:object>
      </w:r>
      <w:r w:rsidRPr="00AE22C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để ăn cỏ rồi trở về hang. Tuy nhiên, hôm nay sau khi uống nước ở bờ suối, chú thỏ không đến vị trí </w:t>
      </w:r>
      <w:r w:rsidRPr="00AE22C3">
        <w:rPr>
          <w:rFonts w:ascii="Times New Roman" w:eastAsia="Calibri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240" w:dyaOrig="279" w14:anchorId="1ADC328D">
          <v:shape id="_x0000_i1143" type="#_x0000_t75" style="width:12.45pt;height:14.5pt" o:ole="">
            <v:imagedata r:id="rId238" o:title=""/>
          </v:shape>
          <o:OLEObject Type="Embed" ProgID="Equation.DSMT4" ShapeID="_x0000_i1143" DrawAspect="Content" ObjectID="_1833601626" r:id="rId239"/>
        </w:object>
      </w:r>
      <w:r w:rsidRPr="00AE22C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như mọi ngày mà chạy đến vị trí </w:t>
      </w:r>
      <w:r w:rsidRPr="00AE22C3">
        <w:rPr>
          <w:rFonts w:ascii="Times New Roman" w:eastAsia="Calibri" w:hAnsi="Times New Roman" w:cs="Times New Roman"/>
          <w:kern w:val="2"/>
          <w:position w:val="-4"/>
          <w:sz w:val="24"/>
          <w:szCs w:val="24"/>
          <w14:ligatures w14:val="standardContextual"/>
        </w:rPr>
        <w:object w:dxaOrig="260" w:dyaOrig="260" w14:anchorId="0C8C1D0C">
          <v:shape id="_x0000_i1144" type="#_x0000_t75" style="width:12.45pt;height:12.45pt" o:ole="">
            <v:imagedata r:id="rId240" o:title=""/>
          </v:shape>
          <o:OLEObject Type="Embed" ProgID="Equation.DSMT4" ShapeID="_x0000_i1144" DrawAspect="Content" ObjectID="_1833601627" r:id="rId241"/>
        </w:object>
      </w:r>
      <w:r w:rsidRPr="00AE22C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để tìm cà rốt rồi mới trở về hang (xem hình bên dưới). Biết rằng, tổng thời gian chú thỏ chạy từ vị trí </w:t>
      </w:r>
      <w:r w:rsidRPr="00AE22C3">
        <w:rPr>
          <w:rFonts w:ascii="Times New Roman" w:eastAsia="Calibri" w:hAnsi="Times New Roman" w:cs="Times New Roman"/>
          <w:kern w:val="2"/>
          <w:position w:val="-4"/>
          <w:sz w:val="24"/>
          <w:szCs w:val="24"/>
          <w14:ligatures w14:val="standardContextual"/>
        </w:rPr>
        <w:object w:dxaOrig="240" w:dyaOrig="260" w14:anchorId="76431652">
          <v:shape id="_x0000_i1145" type="#_x0000_t75" style="width:12.45pt;height:12.45pt" o:ole="">
            <v:imagedata r:id="rId242" o:title=""/>
          </v:shape>
          <o:OLEObject Type="Embed" ProgID="Equation.DSMT4" ShapeID="_x0000_i1145" DrawAspect="Content" ObjectID="_1833601628" r:id="rId243"/>
        </w:object>
      </w:r>
      <w:r w:rsidRPr="00AE22C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đến vị trí </w:t>
      </w:r>
      <w:r w:rsidRPr="00AE22C3">
        <w:rPr>
          <w:rFonts w:ascii="Times New Roman" w:eastAsia="Calibri" w:hAnsi="Times New Roman" w:cs="Times New Roman"/>
          <w:kern w:val="2"/>
          <w:position w:val="-4"/>
          <w:sz w:val="24"/>
          <w:szCs w:val="24"/>
          <w14:ligatures w14:val="standardContextual"/>
        </w:rPr>
        <w:object w:dxaOrig="260" w:dyaOrig="260" w14:anchorId="06BC3424">
          <v:shape id="_x0000_i1146" type="#_x0000_t75" style="width:12.45pt;height:12.45pt" o:ole="">
            <v:imagedata r:id="rId244" o:title=""/>
          </v:shape>
          <o:OLEObject Type="Embed" ProgID="Equation.DSMT4" ShapeID="_x0000_i1146" DrawAspect="Content" ObjectID="_1833601629" r:id="rId245"/>
        </w:object>
      </w:r>
      <w:r w:rsidRPr="00AE22C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rồi về hang là 30 giây (không kể thời gian tìm cà rốt), trên đoạn </w:t>
      </w:r>
      <w:r w:rsidRPr="00AE22C3">
        <w:rPr>
          <w:rFonts w:ascii="Times New Roman" w:eastAsia="Calibri" w:hAnsi="Times New Roman" w:cs="Times New Roman"/>
          <w:kern w:val="2"/>
          <w:position w:val="-4"/>
          <w:sz w:val="24"/>
          <w:szCs w:val="24"/>
          <w14:ligatures w14:val="standardContextual"/>
        </w:rPr>
        <w:object w:dxaOrig="420" w:dyaOrig="260" w14:anchorId="7D28EF5D">
          <v:shape id="_x0000_i1147" type="#_x0000_t75" style="width:20.2pt;height:12.45pt" o:ole="">
            <v:imagedata r:id="rId246" o:title=""/>
          </v:shape>
          <o:OLEObject Type="Embed" ProgID="Equation.DSMT4" ShapeID="_x0000_i1147" DrawAspect="Content" ObjectID="_1833601630" r:id="rId247"/>
        </w:object>
      </w:r>
      <w:r w:rsidRPr="00AE22C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chú thỏ chạy với vận tốc là </w:t>
      </w:r>
      <w:r w:rsidRPr="00AE22C3">
        <w:rPr>
          <w:rFonts w:ascii="Times New Roman" w:eastAsia="Calibri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740" w:dyaOrig="279" w14:anchorId="2673BC05">
          <v:shape id="_x0000_i1148" type="#_x0000_t75" style="width:36.8pt;height:14.5pt" o:ole="">
            <v:imagedata r:id="rId248" o:title=""/>
          </v:shape>
          <o:OLEObject Type="Embed" ProgID="Equation.DSMT4" ShapeID="_x0000_i1148" DrawAspect="Content" ObjectID="_1833601631" r:id="rId249"/>
        </w:object>
      </w:r>
      <w:r w:rsidRPr="00AE22C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trên đoạn </w:t>
      </w:r>
      <w:r w:rsidRPr="00AE22C3">
        <w:rPr>
          <w:rFonts w:ascii="Times New Roman" w:eastAsia="Calibri" w:hAnsi="Times New Roman" w:cs="Times New Roman"/>
          <w:kern w:val="2"/>
          <w:position w:val="-4"/>
          <w:sz w:val="24"/>
          <w:szCs w:val="24"/>
          <w14:ligatures w14:val="standardContextual"/>
        </w:rPr>
        <w:object w:dxaOrig="400" w:dyaOrig="260" w14:anchorId="4100E1C2">
          <v:shape id="_x0000_i1149" type="#_x0000_t75" style="width:20.2pt;height:12.45pt" o:ole="">
            <v:imagedata r:id="rId250" o:title=""/>
          </v:shape>
          <o:OLEObject Type="Embed" ProgID="Equation.DSMT4" ShapeID="_x0000_i1149" DrawAspect="Content" ObjectID="_1833601632" r:id="rId251"/>
        </w:object>
      </w:r>
      <w:r w:rsidRPr="00AE22C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chú thỏ chạy với vận tốc là </w:t>
      </w:r>
      <w:r w:rsidRPr="00AE22C3">
        <w:rPr>
          <w:rFonts w:ascii="Times New Roman" w:eastAsia="Calibri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740" w:dyaOrig="279" w14:anchorId="59E1B66D">
          <v:shape id="_x0000_i1150" type="#_x0000_t75" style="width:36.8pt;height:14.5pt" o:ole="">
            <v:imagedata r:id="rId252" o:title=""/>
          </v:shape>
          <o:OLEObject Type="Embed" ProgID="Equation.DSMT4" ShapeID="_x0000_i1150" DrawAspect="Content" ObjectID="_1833601633" r:id="rId253"/>
        </w:object>
      </w:r>
      <w:r w:rsidRPr="00AE22C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Tính khoảng cách giữa hai vị trí </w:t>
      </w:r>
      <w:r w:rsidRPr="00AE22C3">
        <w:rPr>
          <w:rFonts w:ascii="Times New Roman" w:eastAsia="Calibri" w:hAnsi="Times New Roman" w:cs="Times New Roman"/>
          <w:kern w:val="2"/>
          <w:position w:val="-6"/>
          <w:sz w:val="24"/>
          <w:szCs w:val="24"/>
          <w14:ligatures w14:val="standardContextual"/>
        </w:rPr>
        <w:object w:dxaOrig="240" w:dyaOrig="279" w14:anchorId="43206377">
          <v:shape id="_x0000_i1151" type="#_x0000_t75" style="width:12.45pt;height:14.5pt" o:ole="">
            <v:imagedata r:id="rId254" o:title=""/>
          </v:shape>
          <o:OLEObject Type="Embed" ProgID="Equation.DSMT4" ShapeID="_x0000_i1151" DrawAspect="Content" ObjectID="_1833601634" r:id="rId255"/>
        </w:object>
      </w:r>
      <w:r w:rsidRPr="00AE22C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và </w:t>
      </w:r>
      <w:r w:rsidRPr="00AE22C3">
        <w:rPr>
          <w:rFonts w:ascii="Times New Roman" w:eastAsia="Calibri" w:hAnsi="Times New Roman" w:cs="Times New Roman"/>
          <w:kern w:val="2"/>
          <w:position w:val="-4"/>
          <w:sz w:val="24"/>
          <w:szCs w:val="24"/>
          <w14:ligatures w14:val="standardContextual"/>
        </w:rPr>
        <w:object w:dxaOrig="260" w:dyaOrig="260" w14:anchorId="4C94AD56">
          <v:shape id="_x0000_i1152" type="#_x0000_t75" style="width:12.45pt;height:12.45pt" o:ole="">
            <v:imagedata r:id="rId256" o:title=""/>
          </v:shape>
          <o:OLEObject Type="Embed" ProgID="Equation.DSMT4" ShapeID="_x0000_i1152" DrawAspect="Content" ObjectID="_1833601635" r:id="rId257"/>
        </w:object>
      </w:r>
      <w:r w:rsidRPr="00AE22C3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14:paraId="6D4AE251" w14:textId="77777777" w:rsidR="00AE22C3" w:rsidRPr="00AE22C3" w:rsidRDefault="00AE22C3" w:rsidP="00AE22C3">
      <w:pPr>
        <w:spacing w:before="120" w:after="120"/>
        <w:ind w:left="992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AE22C3">
        <w:rPr>
          <w:rFonts w:ascii="Times New Roman" w:eastAsia="Calibri" w:hAnsi="Times New Roman" w:cs="Times New Roman"/>
          <w:noProof/>
          <w:kern w:val="2"/>
          <w:sz w:val="24"/>
          <w:szCs w:val="24"/>
          <w14:ligatures w14:val="standardContextual"/>
        </w:rPr>
        <w:drawing>
          <wp:inline distT="0" distB="0" distL="0" distR="0" wp14:anchorId="3A1691E7" wp14:editId="73D2BC8A">
            <wp:extent cx="3710940" cy="1775460"/>
            <wp:effectExtent l="0" t="0" r="381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8"/>
                    <a:stretch>
                      <a:fillRect/>
                    </a:stretch>
                  </pic:blipFill>
                  <pic:spPr>
                    <a:xfrm>
                      <a:off x="0" y="0"/>
                      <a:ext cx="3710940" cy="1775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4210CC" w14:textId="77777777" w:rsidR="00653CC2" w:rsidRDefault="00653CC2" w:rsidP="00AE22C3">
      <w:pPr>
        <w:tabs>
          <w:tab w:val="left" w:pos="993"/>
        </w:tabs>
        <w:spacing w:after="240" w:line="240" w:lineRule="atLeast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</w:p>
    <w:p w14:paraId="2A23E907" w14:textId="77777777" w:rsidR="00653CC2" w:rsidRDefault="00653CC2" w:rsidP="00AE22C3">
      <w:pPr>
        <w:tabs>
          <w:tab w:val="left" w:pos="993"/>
        </w:tabs>
        <w:spacing w:after="240" w:line="240" w:lineRule="atLeast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</w:p>
    <w:p w14:paraId="6CD93B87" w14:textId="238B17FC" w:rsidR="00AE22C3" w:rsidRPr="00AE22C3" w:rsidRDefault="00AE22C3" w:rsidP="00AE22C3">
      <w:pPr>
        <w:tabs>
          <w:tab w:val="left" w:pos="993"/>
        </w:tabs>
        <w:spacing w:after="24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22C3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val="vi-VN"/>
          <w14:ligatures w14:val="standardContextual"/>
        </w:rPr>
        <w:lastRenderedPageBreak/>
        <w:t xml:space="preserve">Câu </w:t>
      </w: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5</w:t>
      </w:r>
      <w:r w:rsidRPr="00AE22C3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.</w:t>
      </w:r>
      <w:r w:rsidRPr="00AE22C3">
        <w:rPr>
          <w:rFonts w:ascii="Times New Roman" w:eastAsia="Times New Roman" w:hAnsi="Times New Roman" w:cs="Times New Roman"/>
          <w:kern w:val="2"/>
          <w:sz w:val="24"/>
          <w:szCs w:val="24"/>
          <w:lang w:val="vi-VN"/>
          <w14:ligatures w14:val="standardContextual"/>
        </w:rPr>
        <w:t xml:space="preserve"> </w:t>
      </w:r>
      <w:r w:rsidRPr="00AE22C3">
        <w:rPr>
          <w:rFonts w:ascii="Times New Roman" w:eastAsia="Palatino Linotype" w:hAnsi="Times New Roman" w:cs="Times New Roman"/>
          <w:kern w:val="2"/>
          <w:sz w:val="24"/>
          <w:szCs w:val="24"/>
          <w:lang w:val="vi-VN"/>
          <w14:ligatures w14:val="standardContextual"/>
        </w:rPr>
        <w:t xml:space="preserve"> </w:t>
      </w:r>
      <w:r w:rsidRPr="00AE22C3">
        <w:rPr>
          <w:rFonts w:ascii="Times New Roman" w:eastAsia="Calibri" w:hAnsi="Times New Roman" w:cs="Times New Roman"/>
          <w:sz w:val="24"/>
          <w:szCs w:val="24"/>
        </w:rPr>
        <w:t xml:space="preserve">Bác An có một cái ao cá, giữa ao là một khu đất hình tròn bán kính </w:t>
      </w:r>
      <w:r w:rsidRPr="00AE22C3">
        <w:rPr>
          <w:rFonts w:ascii="Times New Roman" w:eastAsia="Calibri" w:hAnsi="Times New Roman" w:cs="Times New Roman"/>
          <w:position w:val="-6"/>
          <w:sz w:val="24"/>
          <w:szCs w:val="24"/>
        </w:rPr>
        <w:object w:dxaOrig="380" w:dyaOrig="279" w14:anchorId="7ECAA5AA">
          <v:shape id="_x0000_i1153" type="#_x0000_t75" style="width:19.15pt;height:14pt" o:ole="">
            <v:imagedata r:id="rId259" o:title=""/>
          </v:shape>
          <o:OLEObject Type="Embed" ProgID="Equation.DSMT4" ShapeID="_x0000_i1153" DrawAspect="Content" ObjectID="_1833601636" r:id="rId260"/>
        </w:object>
      </w:r>
      <w:r w:rsidRPr="00AE22C3">
        <w:rPr>
          <w:rFonts w:ascii="Times New Roman" w:eastAsia="Calibri" w:hAnsi="Times New Roman" w:cs="Times New Roman"/>
          <w:sz w:val="24"/>
          <w:szCs w:val="24"/>
        </w:rPr>
        <w:t xml:space="preserve">. Bác An muốn xây một cây cầu nối từ phần đất liền (là tam giác </w:t>
      </w:r>
      <w:r w:rsidRPr="00AE22C3">
        <w:rPr>
          <w:rFonts w:ascii="Times New Roman" w:eastAsia="Calibri" w:hAnsi="Times New Roman" w:cs="Times New Roman"/>
          <w:position w:val="-6"/>
          <w:sz w:val="24"/>
          <w:szCs w:val="24"/>
        </w:rPr>
        <w:object w:dxaOrig="560" w:dyaOrig="279" w14:anchorId="3F425A67">
          <v:shape id="_x0000_i1154" type="#_x0000_t75" style="width:29pt;height:14pt" o:ole="">
            <v:imagedata r:id="rId261" o:title=""/>
          </v:shape>
          <o:OLEObject Type="Embed" ProgID="Equation.DSMT4" ShapeID="_x0000_i1154" DrawAspect="Content" ObjectID="_1833601637" r:id="rId262"/>
        </w:object>
      </w:r>
      <w:r w:rsidRPr="00AE22C3">
        <w:rPr>
          <w:rFonts w:ascii="Times New Roman" w:eastAsia="Calibri" w:hAnsi="Times New Roman" w:cs="Times New Roman"/>
          <w:sz w:val="24"/>
          <w:szCs w:val="24"/>
        </w:rPr>
        <w:t xml:space="preserve">) nối ra khu đất. Biết </w:t>
      </w:r>
      <w:r w:rsidRPr="00AE22C3">
        <w:rPr>
          <w:rFonts w:ascii="Times New Roman" w:eastAsia="Calibri" w:hAnsi="Times New Roman" w:cs="Times New Roman"/>
          <w:position w:val="-6"/>
          <w:sz w:val="24"/>
          <w:szCs w:val="24"/>
        </w:rPr>
        <w:object w:dxaOrig="980" w:dyaOrig="279" w14:anchorId="6F92EDC4">
          <v:shape id="_x0000_i1155" type="#_x0000_t75" style="width:49.2pt;height:14pt" o:ole="">
            <v:imagedata r:id="rId263" o:title=""/>
          </v:shape>
          <o:OLEObject Type="Embed" ProgID="Equation.DSMT4" ShapeID="_x0000_i1155" DrawAspect="Content" ObjectID="_1833601638" r:id="rId264"/>
        </w:object>
      </w:r>
      <w:r w:rsidRPr="00AE22C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AE22C3">
        <w:rPr>
          <w:rFonts w:ascii="Times New Roman" w:eastAsia="Calibri" w:hAnsi="Times New Roman" w:cs="Times New Roman"/>
          <w:position w:val="-6"/>
          <w:sz w:val="24"/>
          <w:szCs w:val="24"/>
        </w:rPr>
        <w:object w:dxaOrig="980" w:dyaOrig="279" w14:anchorId="72B87BED">
          <v:shape id="_x0000_i1156" type="#_x0000_t75" style="width:49.2pt;height:14pt" o:ole="">
            <v:imagedata r:id="rId265" o:title=""/>
          </v:shape>
          <o:OLEObject Type="Embed" ProgID="Equation.DSMT4" ShapeID="_x0000_i1156" DrawAspect="Content" ObjectID="_1833601639" r:id="rId266"/>
        </w:object>
      </w:r>
      <w:r w:rsidRPr="00AE22C3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Pr="00AE22C3">
        <w:rPr>
          <w:rFonts w:ascii="Times New Roman" w:eastAsia="Calibri" w:hAnsi="Times New Roman" w:cs="Times New Roman"/>
          <w:position w:val="-6"/>
          <w:sz w:val="24"/>
          <w:szCs w:val="24"/>
        </w:rPr>
        <w:object w:dxaOrig="920" w:dyaOrig="279" w14:anchorId="2A771987">
          <v:shape id="_x0000_i1157" type="#_x0000_t75" style="width:45.6pt;height:14pt" o:ole="">
            <v:imagedata r:id="rId267" o:title=""/>
          </v:shape>
          <o:OLEObject Type="Embed" ProgID="Equation.DSMT4" ShapeID="_x0000_i1157" DrawAspect="Content" ObjectID="_1833601640" r:id="rId268"/>
        </w:object>
      </w:r>
      <w:r w:rsidRPr="00AE22C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AE22C3">
        <w:rPr>
          <w:rFonts w:ascii="Times New Roman" w:eastAsia="Calibri" w:hAnsi="Times New Roman" w:cs="Times New Roman"/>
          <w:position w:val="-6"/>
          <w:sz w:val="24"/>
          <w:szCs w:val="24"/>
        </w:rPr>
        <w:object w:dxaOrig="920" w:dyaOrig="279" w14:anchorId="361B0F35">
          <v:shape id="_x0000_i1158" type="#_x0000_t75" style="width:45.6pt;height:14pt" o:ole="">
            <v:imagedata r:id="rId269" o:title=""/>
          </v:shape>
          <o:OLEObject Type="Embed" ProgID="Equation.DSMT4" ShapeID="_x0000_i1158" DrawAspect="Content" ObjectID="_1833601641" r:id="rId270"/>
        </w:object>
      </w:r>
      <w:r w:rsidRPr="00AE22C3">
        <w:rPr>
          <w:rFonts w:ascii="Times New Roman" w:eastAsia="Calibri" w:hAnsi="Times New Roman" w:cs="Times New Roman"/>
          <w:sz w:val="24"/>
          <w:szCs w:val="24"/>
        </w:rPr>
        <w:t xml:space="preserve"> (xem hình vẽ).</w:t>
      </w:r>
    </w:p>
    <w:p w14:paraId="64CD9EDB" w14:textId="77777777" w:rsidR="00AE22C3" w:rsidRPr="00AE22C3" w:rsidRDefault="00AE22C3" w:rsidP="00AE22C3">
      <w:pPr>
        <w:spacing w:after="24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E22C3">
        <w:rPr>
          <w:rFonts w:ascii="Times New Roman" w:eastAsia="Calibri" w:hAnsi="Times New Roman" w:cs="Times New Roman"/>
          <w:b/>
          <w:noProof/>
          <w:sz w:val="24"/>
          <w:szCs w:val="24"/>
        </w:rPr>
        <w:drawing>
          <wp:inline distT="0" distB="0" distL="0" distR="0" wp14:anchorId="7883F2EA" wp14:editId="226AE168">
            <wp:extent cx="2445385" cy="1881782"/>
            <wp:effectExtent l="0" t="0" r="0" b="4445"/>
            <wp:docPr id="5" name="Picture 5" descr="Description: A diagram of a triangle with lines and a circ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escription: A diagram of a triangle with lines and a circl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2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3654" cy="188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34BBD5" w14:textId="2D3851F2" w:rsidR="00AE22C3" w:rsidRPr="00AE22C3" w:rsidRDefault="00AE22C3" w:rsidP="00AE22C3">
      <w:pPr>
        <w:tabs>
          <w:tab w:val="left" w:pos="993"/>
          <w:tab w:val="left" w:pos="2268"/>
        </w:tabs>
        <w:spacing w:before="120" w:after="0" w:line="240" w:lineRule="auto"/>
        <w:ind w:left="993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AE22C3">
        <w:rPr>
          <w:rFonts w:ascii="Times New Roman" w:eastAsia="Calibri" w:hAnsi="Times New Roman" w:cs="Times New Roman"/>
          <w:sz w:val="24"/>
          <w:szCs w:val="24"/>
        </w:rPr>
        <w:t xml:space="preserve">Chiều dài ngắn nhất của cây cầu </w:t>
      </w:r>
      <w:r>
        <w:rPr>
          <w:rFonts w:ascii="Times New Roman" w:eastAsia="Calibri" w:hAnsi="Times New Roman" w:cs="Times New Roman"/>
          <w:sz w:val="24"/>
          <w:szCs w:val="24"/>
        </w:rPr>
        <w:t>là bao nhiêu mét?</w:t>
      </w:r>
      <w:r w:rsidRPr="00AE22C3">
        <w:rPr>
          <w:rFonts w:ascii="Times New Roman" w:eastAsia="Calibri" w:hAnsi="Times New Roman" w:cs="Times New Roman"/>
          <w:sz w:val="24"/>
          <w:szCs w:val="24"/>
        </w:rPr>
        <w:t xml:space="preserve"> (làm tròn đến hàng phần chục).</w:t>
      </w:r>
    </w:p>
    <w:p w14:paraId="796959B7" w14:textId="77777777" w:rsidR="00AE22C3" w:rsidRDefault="00AE22C3" w:rsidP="00126D9D">
      <w:pPr>
        <w:spacing w:before="120" w:after="0"/>
        <w:jc w:val="both"/>
      </w:pPr>
    </w:p>
    <w:p w14:paraId="271B8144" w14:textId="77777777" w:rsidR="00730EB3" w:rsidRPr="00730EB3" w:rsidRDefault="00730EB3" w:rsidP="00730E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30EB3">
        <w:rPr>
          <w:rFonts w:ascii="Times New Roman" w:eastAsia="Times New Roman" w:hAnsi="Times New Roman" w:cs="Times New Roman"/>
          <w:b/>
          <w:bCs/>
          <w:sz w:val="24"/>
          <w:szCs w:val="24"/>
        </w:rPr>
        <w:t>-----------------HẾT---------------------</w:t>
      </w:r>
    </w:p>
    <w:p w14:paraId="653AE478" w14:textId="77777777" w:rsidR="00730EB3" w:rsidRPr="00730EB3" w:rsidRDefault="00730EB3" w:rsidP="00730EB3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730EB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Học sinh không được sử dụng tài liệu. CBCT  không giải thích gì thêm.</w:t>
      </w:r>
    </w:p>
    <w:p w14:paraId="058053CD" w14:textId="77777777" w:rsidR="00730EB3" w:rsidRDefault="00730EB3" w:rsidP="00126D9D">
      <w:pPr>
        <w:tabs>
          <w:tab w:val="left" w:pos="302"/>
          <w:tab w:val="left" w:pos="2837"/>
          <w:tab w:val="left" w:pos="5371"/>
          <w:tab w:val="left" w:pos="7906"/>
        </w:tabs>
        <w:spacing w:after="0"/>
        <w:jc w:val="both"/>
      </w:pPr>
    </w:p>
    <w:sectPr w:rsidR="00730EB3" w:rsidSect="000D493A">
      <w:footerReference w:type="default" r:id="rId272"/>
      <w:pgSz w:w="11909" w:h="16834" w:code="9"/>
      <w:pgMar w:top="720" w:right="720" w:bottom="720" w:left="720" w:header="346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AA7B5" w14:textId="77777777" w:rsidR="005D3BD9" w:rsidRDefault="005D3BD9">
      <w:pPr>
        <w:spacing w:after="0" w:line="240" w:lineRule="auto"/>
      </w:pPr>
      <w:r>
        <w:separator/>
      </w:r>
    </w:p>
  </w:endnote>
  <w:endnote w:type="continuationSeparator" w:id="0">
    <w:p w14:paraId="4CA77982" w14:textId="77777777" w:rsidR="005D3BD9" w:rsidRDefault="005D3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C090D" w14:textId="77777777" w:rsidR="00E65551" w:rsidRPr="000D493A" w:rsidRDefault="00000000" w:rsidP="00A44C67">
    <w:pPr>
      <w:pStyle w:val="Footer"/>
      <w:pBdr>
        <w:top w:val="single" w:sz="4" w:space="1" w:color="auto"/>
      </w:pBdr>
      <w:jc w:val="right"/>
    </w:pPr>
    <w:r w:rsidRPr="000D493A">
      <w:rPr>
        <w:rFonts w:ascii="Times New Roman" w:hAnsi="Times New Roman"/>
        <w:i/>
      </w:rPr>
      <w:t xml:space="preserve">Trang </w:t>
    </w:r>
    <w:r>
      <w:rPr>
        <w:rFonts w:ascii="Times New Roman" w:hAnsi="Times New Roman"/>
        <w:i/>
      </w:rPr>
      <w:fldChar w:fldCharType="begin"/>
    </w:r>
    <w:r w:rsidRPr="000D493A">
      <w:rPr>
        <w:rFonts w:ascii="Times New Roman" w:hAnsi="Times New Roman"/>
        <w:i/>
      </w:rPr>
      <w:instrText>PAGE</w:instrText>
    </w:r>
    <w:r>
      <w:rPr>
        <w:rFonts w:ascii="Times New Roman" w:hAnsi="Times New Roman"/>
        <w:i/>
      </w:rPr>
      <w:fldChar w:fldCharType="separate"/>
    </w:r>
    <w:r w:rsidRPr="000D493A">
      <w:rPr>
        <w:rFonts w:ascii="Times New Roman" w:hAnsi="Times New Roman"/>
        <w:i/>
      </w:rPr>
      <w:t>3</w:t>
    </w:r>
    <w:r>
      <w:rPr>
        <w:rFonts w:ascii="Times New Roman" w:hAnsi="Times New Roman"/>
        <w:i/>
      </w:rPr>
      <w:fldChar w:fldCharType="end"/>
    </w:r>
    <w:r w:rsidRPr="000D493A">
      <w:rPr>
        <w:rFonts w:ascii="Times New Roman" w:hAnsi="Times New Roman"/>
        <w:i/>
      </w:rPr>
      <w:t>/</w:t>
    </w:r>
    <w:r>
      <w:rPr>
        <w:rFonts w:ascii="Times New Roman" w:hAnsi="Times New Roman"/>
        <w:i/>
      </w:rPr>
      <w:fldChar w:fldCharType="begin"/>
    </w:r>
    <w:r w:rsidRPr="000D493A">
      <w:rPr>
        <w:rFonts w:ascii="Times New Roman" w:hAnsi="Times New Roman"/>
        <w:i/>
      </w:rPr>
      <w:instrText>NUMPAGES</w:instrText>
    </w:r>
    <w:r>
      <w:rPr>
        <w:rFonts w:ascii="Times New Roman" w:hAnsi="Times New Roman"/>
        <w:i/>
      </w:rPr>
      <w:fldChar w:fldCharType="separate"/>
    </w:r>
    <w:r w:rsidRPr="000D493A">
      <w:rPr>
        <w:rFonts w:ascii="Times New Roman" w:hAnsi="Times New Roman"/>
        <w:i/>
      </w:rPr>
      <w:t>3</w:t>
    </w:r>
    <w:r>
      <w:rPr>
        <w:rFonts w:ascii="Times New Roman" w:hAnsi="Times New Roman"/>
        <w:i/>
      </w:rPr>
      <w:fldChar w:fldCharType="end"/>
    </w:r>
    <w:r w:rsidRPr="000D493A">
      <w:rPr>
        <w:rFonts w:ascii="Times New Roman" w:hAnsi="Times New Roman"/>
        <w:i/>
      </w:rPr>
      <w:t xml:space="preserve"> - Mã đề </w:t>
    </w:r>
    <w:r w:rsidR="004441EB" w:rsidRPr="000D493A">
      <w:rPr>
        <w:rFonts w:ascii="Times New Roman" w:hAnsi="Times New Roman"/>
        <w:i/>
      </w:rPr>
      <w:t xml:space="preserve">thi </w:t>
    </w:r>
    <w:r w:rsidRPr="000D493A">
      <w:rPr>
        <w:rFonts w:ascii="Times New Roman" w:hAnsi="Times New Roman"/>
        <w:i/>
      </w:rPr>
      <w:t>1111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78120" w14:textId="77777777" w:rsidR="005D3BD9" w:rsidRDefault="005D3BD9">
      <w:pPr>
        <w:spacing w:after="0" w:line="240" w:lineRule="auto"/>
      </w:pPr>
      <w:r>
        <w:separator/>
      </w:r>
    </w:p>
  </w:footnote>
  <w:footnote w:type="continuationSeparator" w:id="0">
    <w:p w14:paraId="7A241BFC" w14:textId="77777777" w:rsidR="005D3BD9" w:rsidRDefault="005D3B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name w:val="Numbered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0000002"/>
    <w:multiLevelType w:val="multilevel"/>
    <w:tmpl w:val="00000000"/>
    <w:name w:val="Bulleted"/>
    <w:lvl w:ilvl="0">
      <w:start w:val="1"/>
      <w:numFmt w:val="bullet"/>
      <w:lvlRestart w:val="0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Restart w:val="1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Restart w:val="1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Restart w:val="1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Restart w:val="1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Restart w:val="1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Restart w:val="1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Restart w:val="1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00000003"/>
    <w:multiLevelType w:val="singleLevel"/>
    <w:tmpl w:val="C310EC42"/>
    <w:name w:val="Numbered_f0349023-86a8-4203-84ff-fbdfd91f7717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3" w15:restartNumberingAfterBreak="0">
    <w:nsid w:val="00000004"/>
    <w:multiLevelType w:val="singleLevel"/>
    <w:tmpl w:val="E4089024"/>
    <w:name w:val="Numbered_94372cac-ebba-4c57-9abf-806e856d3edf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0000005"/>
    <w:multiLevelType w:val="singleLevel"/>
    <w:tmpl w:val="FB12693A"/>
    <w:name w:val="Numbered_eb02ecc1-9256-4a6d-84c9-8c946d7d73f3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5" w15:restartNumberingAfterBreak="0">
    <w:nsid w:val="00000006"/>
    <w:multiLevelType w:val="singleLevel"/>
    <w:tmpl w:val="38441652"/>
    <w:name w:val="Numbered_3bfbef5d-3964-4fbc-a853-2bf9d9492e57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171AC3A4"/>
    <w:name w:val="Bulleted_b5316725-8ca3-41ce-8f07-86b8464ad7c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00000008"/>
    <w:multiLevelType w:val="singleLevel"/>
    <w:tmpl w:val="F3EAFDEC"/>
    <w:name w:val="Bulleted_f61eba2c-631f-4301-ab4b-d31a21e569a1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00000009"/>
    <w:multiLevelType w:val="singleLevel"/>
    <w:tmpl w:val="3D1EFFD4"/>
    <w:name w:val="Bulleted_eacf486e-31db-4ec0-8718-472ca1b9739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0000000A"/>
    <w:multiLevelType w:val="singleLevel"/>
    <w:tmpl w:val="D0A62B40"/>
    <w:name w:val="Numbered_1fd6d372-f7c1-4a57-8b2e-71cf0e1c4c93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0000000B"/>
    <w:multiLevelType w:val="singleLevel"/>
    <w:tmpl w:val="29761A62"/>
    <w:name w:val="Bulleted_bb8165bb-b057-404f-959c-9807da051d5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15305061">
    <w:abstractNumId w:val="0"/>
  </w:num>
  <w:num w:numId="2" w16cid:durableId="603616324">
    <w:abstractNumId w:val="1"/>
  </w:num>
  <w:num w:numId="3" w16cid:durableId="28380687">
    <w:abstractNumId w:val="2"/>
  </w:num>
  <w:num w:numId="4" w16cid:durableId="1763917800">
    <w:abstractNumId w:val="3"/>
  </w:num>
  <w:num w:numId="5" w16cid:durableId="1850948516">
    <w:abstractNumId w:val="4"/>
  </w:num>
  <w:num w:numId="6" w16cid:durableId="1670789812">
    <w:abstractNumId w:val="5"/>
  </w:num>
  <w:num w:numId="7" w16cid:durableId="228158321">
    <w:abstractNumId w:val="6"/>
  </w:num>
  <w:num w:numId="8" w16cid:durableId="1728259473">
    <w:abstractNumId w:val="7"/>
  </w:num>
  <w:num w:numId="9" w16cid:durableId="208224460">
    <w:abstractNumId w:val="8"/>
  </w:num>
  <w:num w:numId="10" w16cid:durableId="897058427">
    <w:abstractNumId w:val="9"/>
  </w:num>
  <w:num w:numId="11" w16cid:durableId="14754854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bordersDoNotSurroundHeader/>
  <w:bordersDoNotSurroundFooter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73E1"/>
    <w:rsid w:val="000D493A"/>
    <w:rsid w:val="00126D9D"/>
    <w:rsid w:val="004441EB"/>
    <w:rsid w:val="00557436"/>
    <w:rsid w:val="005D3BD9"/>
    <w:rsid w:val="006459C5"/>
    <w:rsid w:val="00653CC2"/>
    <w:rsid w:val="006E4D06"/>
    <w:rsid w:val="00730EB3"/>
    <w:rsid w:val="008573E1"/>
    <w:rsid w:val="008C0704"/>
    <w:rsid w:val="00A44C67"/>
    <w:rsid w:val="00AE22C3"/>
    <w:rsid w:val="00B87D5A"/>
    <w:rsid w:val="00CC0E2E"/>
    <w:rsid w:val="00D1661B"/>
    <w:rsid w:val="00D367F9"/>
    <w:rsid w:val="00DC25F4"/>
    <w:rsid w:val="00DC43FC"/>
    <w:rsid w:val="00E13CA6"/>
    <w:rsid w:val="00E22009"/>
    <w:rsid w:val="00E368FC"/>
    <w:rsid w:val="00E56D49"/>
    <w:rsid w:val="00E65551"/>
    <w:rsid w:val="00F2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F12EBDF"/>
  <w14:defaultImageDpi w14:val="300"/>
  <w15:docId w15:val="{8289CB85-9DEC-4C85-8963-8BFDDF47F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qFormat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9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8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10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auto"/>
        <w:bottom w:val="single" w:sz="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uto"/>
        <w:bottom w:val="single" w:sz="8" w:space="0" w:color="auto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cPr>
      <w:shd w:val="clear" w:color="auto" w:fill="C0C0C0"/>
    </w:tcPr>
    <w:tblStylePr w:type="firstRow">
      <w:rPr>
        <w:b/>
        <w:bCs/>
        <w:color w:val="000000" w:themeColor="text1"/>
      </w:rPr>
      <w:tblPr/>
      <w:tcPr>
        <w:shd w:val="clear" w:color="auto" w:fill="E6E6E6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 w:themeColor="text1"/>
      </w:rPr>
      <w:tblPr/>
      <w:tcPr>
        <w:shd w:val="clear" w:color="auto" w:fill="EDF2F8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 w:themeColor="text1"/>
      </w:rPr>
      <w:tblPr/>
      <w:tcPr>
        <w:shd w:val="clear" w:color="auto" w:fill="F8EDED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 w:themeColor="text1"/>
      </w:rPr>
      <w:tblPr/>
      <w:tcPr>
        <w:shd w:val="clear" w:color="auto" w:fill="F5F8EE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 w:themeColor="text1"/>
      </w:rPr>
      <w:tblPr/>
      <w:tcPr>
        <w:shd w:val="clear" w:color="auto" w:fill="F2EFF6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 w:themeColor="text1"/>
      </w:rPr>
      <w:tblPr/>
      <w:tcPr>
        <w:shd w:val="clear" w:color="auto" w:fill="EDF6F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 w:themeColor="text1"/>
      </w:rPr>
      <w:tblPr/>
      <w:tcPr>
        <w:shd w:val="clear" w:color="auto" w:fill="FEF4EC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/>
        <w:left w:val="single" w:sz="4" w:space="0" w:color="auto"/>
        <w:bottom w:val="single" w:sz="4" w:space="0" w:color="auto"/>
        <w:right w:val="single" w:sz="4" w:space="0" w:color="auto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/>
      </w:tcPr>
    </w:tblStylePr>
    <w:tblStylePr w:type="firstCol">
      <w:rPr>
        <w:color w:val="FFFFFF" w:themeColor="background1"/>
      </w:rPr>
      <w:tblPr/>
      <w:tcPr>
        <w:shd w:val="clear" w:color="auto" w:fill="000000"/>
      </w:tcPr>
    </w:tblStylePr>
    <w:tblStylePr w:type="lastCol">
      <w:rPr>
        <w:color w:val="FFFFFF" w:themeColor="background1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/>
      </w:tcPr>
    </w:tblStylePr>
    <w:tblStylePr w:type="firstCol">
      <w:rPr>
        <w:color w:val="FFFFFF" w:themeColor="background1"/>
      </w:rPr>
      <w:tblPr/>
      <w:tcPr>
        <w:shd w:val="clear" w:color="auto" w:fill="365F91"/>
      </w:tcPr>
    </w:tblStylePr>
    <w:tblStylePr w:type="lastCol">
      <w:rPr>
        <w:color w:val="FFFFFF" w:themeColor="background1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/>
      </w:tcPr>
    </w:tblStylePr>
    <w:tblStylePr w:type="firstCol">
      <w:rPr>
        <w:color w:val="FFFFFF" w:themeColor="background1"/>
      </w:rPr>
      <w:tblPr/>
      <w:tcPr>
        <w:shd w:val="clear" w:color="auto" w:fill="943634"/>
      </w:tcPr>
    </w:tblStylePr>
    <w:tblStylePr w:type="lastCol">
      <w:rPr>
        <w:color w:val="FFFFFF" w:themeColor="background1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/>
      </w:tcPr>
    </w:tblStylePr>
    <w:tblStylePr w:type="firstCol">
      <w:rPr>
        <w:color w:val="FFFFFF" w:themeColor="background1"/>
      </w:rPr>
      <w:tblPr/>
      <w:tcPr>
        <w:shd w:val="clear" w:color="auto" w:fill="76923C"/>
      </w:tcPr>
    </w:tblStylePr>
    <w:tblStylePr w:type="lastCol">
      <w:rPr>
        <w:color w:val="FFFFFF" w:themeColor="background1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/>
      </w:tcPr>
    </w:tblStylePr>
    <w:tblStylePr w:type="firstCol">
      <w:rPr>
        <w:color w:val="FFFFFF" w:themeColor="background1"/>
      </w:rPr>
      <w:tblPr/>
      <w:tcPr>
        <w:shd w:val="clear" w:color="auto" w:fill="5F497A"/>
      </w:tcPr>
    </w:tblStylePr>
    <w:tblStylePr w:type="lastCol">
      <w:rPr>
        <w:color w:val="FFFFFF" w:themeColor="background1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/>
      </w:tcPr>
    </w:tblStylePr>
    <w:tblStylePr w:type="firstCol">
      <w:rPr>
        <w:color w:val="FFFFFF" w:themeColor="background1"/>
      </w:rPr>
      <w:tblPr/>
      <w:tcPr>
        <w:shd w:val="clear" w:color="auto" w:fill="31849B"/>
      </w:tcPr>
    </w:tblStylePr>
    <w:tblStylePr w:type="lastCol">
      <w:rPr>
        <w:color w:val="FFFFFF" w:themeColor="background1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/>
      </w:tcPr>
    </w:tblStylePr>
    <w:tblStylePr w:type="firstCol">
      <w:rPr>
        <w:color w:val="FFFFFF" w:themeColor="background1"/>
      </w:rPr>
      <w:tblPr/>
      <w:tcPr>
        <w:shd w:val="clear" w:color="auto" w:fill="E36C0A"/>
      </w:tcPr>
    </w:tblStylePr>
    <w:tblStylePr w:type="lastCol">
      <w:rPr>
        <w:color w:val="FFFFFF" w:themeColor="background1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7.bin"/><Relationship Id="rId159" Type="http://schemas.openxmlformats.org/officeDocument/2006/relationships/oleObject" Target="embeddings/oleObject78.bin"/><Relationship Id="rId170" Type="http://schemas.openxmlformats.org/officeDocument/2006/relationships/image" Target="media/image79.wmf"/><Relationship Id="rId226" Type="http://schemas.openxmlformats.org/officeDocument/2006/relationships/oleObject" Target="embeddings/oleObject113.bin"/><Relationship Id="rId268" Type="http://schemas.openxmlformats.org/officeDocument/2006/relationships/oleObject" Target="embeddings/oleObject134.bin"/><Relationship Id="rId32" Type="http://schemas.openxmlformats.org/officeDocument/2006/relationships/image" Target="media/image13.wmf"/><Relationship Id="rId74" Type="http://schemas.openxmlformats.org/officeDocument/2006/relationships/oleObject" Target="embeddings/oleObject33.bin"/><Relationship Id="rId128" Type="http://schemas.openxmlformats.org/officeDocument/2006/relationships/image" Target="media/image59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3.bin"/><Relationship Id="rId160" Type="http://schemas.openxmlformats.org/officeDocument/2006/relationships/image" Target="media/image74.wmf"/><Relationship Id="rId181" Type="http://schemas.openxmlformats.org/officeDocument/2006/relationships/oleObject" Target="embeddings/oleObject89.bin"/><Relationship Id="rId216" Type="http://schemas.openxmlformats.org/officeDocument/2006/relationships/oleObject" Target="embeddings/oleObject108.bin"/><Relationship Id="rId237" Type="http://schemas.openxmlformats.org/officeDocument/2006/relationships/oleObject" Target="embeddings/oleObject119.bin"/><Relationship Id="rId258" Type="http://schemas.openxmlformats.org/officeDocument/2006/relationships/image" Target="media/image121.png"/><Relationship Id="rId22" Type="http://schemas.openxmlformats.org/officeDocument/2006/relationships/image" Target="media/image8.wmf"/><Relationship Id="rId43" Type="http://schemas.openxmlformats.org/officeDocument/2006/relationships/image" Target="media/image19.wmf"/><Relationship Id="rId64" Type="http://schemas.openxmlformats.org/officeDocument/2006/relationships/image" Target="media/image30.wmf"/><Relationship Id="rId118" Type="http://schemas.openxmlformats.org/officeDocument/2006/relationships/image" Target="media/image54.wmf"/><Relationship Id="rId139" Type="http://schemas.openxmlformats.org/officeDocument/2006/relationships/oleObject" Target="embeddings/oleObject69.bin"/><Relationship Id="rId85" Type="http://schemas.openxmlformats.org/officeDocument/2006/relationships/oleObject" Target="embeddings/oleObject38.bin"/><Relationship Id="rId150" Type="http://schemas.openxmlformats.org/officeDocument/2006/relationships/image" Target="media/image69.wmf"/><Relationship Id="rId171" Type="http://schemas.openxmlformats.org/officeDocument/2006/relationships/oleObject" Target="embeddings/oleObject84.bin"/><Relationship Id="rId192" Type="http://schemas.openxmlformats.org/officeDocument/2006/relationships/image" Target="media/image90.wmf"/><Relationship Id="rId206" Type="http://schemas.openxmlformats.org/officeDocument/2006/relationships/image" Target="media/image96.wmf"/><Relationship Id="rId227" Type="http://schemas.openxmlformats.org/officeDocument/2006/relationships/image" Target="media/image106.wmf"/><Relationship Id="rId248" Type="http://schemas.openxmlformats.org/officeDocument/2006/relationships/image" Target="media/image116.wmf"/><Relationship Id="rId269" Type="http://schemas.openxmlformats.org/officeDocument/2006/relationships/image" Target="media/image127.wmf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2.bin"/><Relationship Id="rId129" Type="http://schemas.openxmlformats.org/officeDocument/2006/relationships/oleObject" Target="embeddings/oleObject63.bin"/><Relationship Id="rId54" Type="http://schemas.openxmlformats.org/officeDocument/2006/relationships/oleObject" Target="embeddings/oleObject23.bin"/><Relationship Id="rId75" Type="http://schemas.openxmlformats.org/officeDocument/2006/relationships/image" Target="media/image35.wmf"/><Relationship Id="rId96" Type="http://schemas.openxmlformats.org/officeDocument/2006/relationships/image" Target="media/image46.wmf"/><Relationship Id="rId140" Type="http://schemas.openxmlformats.org/officeDocument/2006/relationships/image" Target="media/image64.wmf"/><Relationship Id="rId161" Type="http://schemas.openxmlformats.org/officeDocument/2006/relationships/oleObject" Target="embeddings/oleObject79.bin"/><Relationship Id="rId182" Type="http://schemas.openxmlformats.org/officeDocument/2006/relationships/image" Target="media/image85.wmf"/><Relationship Id="rId217" Type="http://schemas.openxmlformats.org/officeDocument/2006/relationships/image" Target="media/image101.wmf"/><Relationship Id="rId6" Type="http://schemas.openxmlformats.org/officeDocument/2006/relationships/footnotes" Target="footnotes.xml"/><Relationship Id="rId238" Type="http://schemas.openxmlformats.org/officeDocument/2006/relationships/image" Target="media/image111.wmf"/><Relationship Id="rId259" Type="http://schemas.openxmlformats.org/officeDocument/2006/relationships/image" Target="media/image122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8.bin"/><Relationship Id="rId270" Type="http://schemas.openxmlformats.org/officeDocument/2006/relationships/oleObject" Target="embeddings/oleObject135.bin"/><Relationship Id="rId44" Type="http://schemas.openxmlformats.org/officeDocument/2006/relationships/oleObject" Target="embeddings/oleObject18.bin"/><Relationship Id="rId65" Type="http://schemas.openxmlformats.org/officeDocument/2006/relationships/oleObject" Target="embeddings/oleObject28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64.bin"/><Relationship Id="rId151" Type="http://schemas.openxmlformats.org/officeDocument/2006/relationships/oleObject" Target="embeddings/oleObject74.bin"/><Relationship Id="rId172" Type="http://schemas.openxmlformats.org/officeDocument/2006/relationships/image" Target="media/image80.wmf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3.bin"/><Relationship Id="rId228" Type="http://schemas.openxmlformats.org/officeDocument/2006/relationships/oleObject" Target="embeddings/oleObject114.bin"/><Relationship Id="rId249" Type="http://schemas.openxmlformats.org/officeDocument/2006/relationships/oleObject" Target="embeddings/oleObject125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3.bin"/><Relationship Id="rId260" Type="http://schemas.openxmlformats.org/officeDocument/2006/relationships/oleObject" Target="embeddings/oleObject130.bin"/><Relationship Id="rId34" Type="http://schemas.openxmlformats.org/officeDocument/2006/relationships/image" Target="media/image14.png"/><Relationship Id="rId55" Type="http://schemas.openxmlformats.org/officeDocument/2006/relationships/image" Target="media/image25.wmf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4.bin"/><Relationship Id="rId120" Type="http://schemas.openxmlformats.org/officeDocument/2006/relationships/image" Target="media/image55.wmf"/><Relationship Id="rId141" Type="http://schemas.openxmlformats.org/officeDocument/2006/relationships/oleObject" Target="embeddings/oleObject70.bin"/><Relationship Id="rId7" Type="http://schemas.openxmlformats.org/officeDocument/2006/relationships/endnotes" Target="endnotes.xml"/><Relationship Id="rId162" Type="http://schemas.openxmlformats.org/officeDocument/2006/relationships/image" Target="media/image75.wmf"/><Relationship Id="rId183" Type="http://schemas.openxmlformats.org/officeDocument/2006/relationships/oleObject" Target="embeddings/oleObject90.bin"/><Relationship Id="rId218" Type="http://schemas.openxmlformats.org/officeDocument/2006/relationships/oleObject" Target="embeddings/oleObject109.bin"/><Relationship Id="rId239" Type="http://schemas.openxmlformats.org/officeDocument/2006/relationships/oleObject" Target="embeddings/oleObject120.bin"/><Relationship Id="rId250" Type="http://schemas.openxmlformats.org/officeDocument/2006/relationships/image" Target="media/image117.wmf"/><Relationship Id="rId271" Type="http://schemas.openxmlformats.org/officeDocument/2006/relationships/image" Target="media/image128.png"/><Relationship Id="rId24" Type="http://schemas.openxmlformats.org/officeDocument/2006/relationships/image" Target="media/image9.wmf"/><Relationship Id="rId45" Type="http://schemas.openxmlformats.org/officeDocument/2006/relationships/image" Target="media/image20.wmf"/><Relationship Id="rId66" Type="http://schemas.openxmlformats.org/officeDocument/2006/relationships/image" Target="media/image31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0.wmf"/><Relationship Id="rId131" Type="http://schemas.openxmlformats.org/officeDocument/2006/relationships/image" Target="media/image60.wmf"/><Relationship Id="rId152" Type="http://schemas.openxmlformats.org/officeDocument/2006/relationships/image" Target="media/image70.wmf"/><Relationship Id="rId173" Type="http://schemas.openxmlformats.org/officeDocument/2006/relationships/oleObject" Target="embeddings/oleObject85.bin"/><Relationship Id="rId194" Type="http://schemas.openxmlformats.org/officeDocument/2006/relationships/oleObject" Target="embeddings/oleObject96.bin"/><Relationship Id="rId208" Type="http://schemas.openxmlformats.org/officeDocument/2006/relationships/image" Target="media/image97.wmf"/><Relationship Id="rId229" Type="http://schemas.openxmlformats.org/officeDocument/2006/relationships/image" Target="media/image107.wmf"/><Relationship Id="rId240" Type="http://schemas.openxmlformats.org/officeDocument/2006/relationships/image" Target="media/image112.wmf"/><Relationship Id="rId261" Type="http://schemas.openxmlformats.org/officeDocument/2006/relationships/image" Target="media/image123.wmf"/><Relationship Id="rId14" Type="http://schemas.openxmlformats.org/officeDocument/2006/relationships/image" Target="media/image4.wmf"/><Relationship Id="rId35" Type="http://schemas.openxmlformats.org/officeDocument/2006/relationships/image" Target="media/image15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6.wmf"/><Relationship Id="rId100" Type="http://schemas.openxmlformats.org/officeDocument/2006/relationships/image" Target="media/image48.wmf"/><Relationship Id="rId8" Type="http://schemas.openxmlformats.org/officeDocument/2006/relationships/image" Target="media/image1.wmf"/><Relationship Id="rId98" Type="http://schemas.openxmlformats.org/officeDocument/2006/relationships/image" Target="media/image47.wmf"/><Relationship Id="rId121" Type="http://schemas.openxmlformats.org/officeDocument/2006/relationships/oleObject" Target="embeddings/oleObject59.bin"/><Relationship Id="rId142" Type="http://schemas.openxmlformats.org/officeDocument/2006/relationships/image" Target="media/image65.wmf"/><Relationship Id="rId163" Type="http://schemas.openxmlformats.org/officeDocument/2006/relationships/oleObject" Target="embeddings/oleObject80.bin"/><Relationship Id="rId184" Type="http://schemas.openxmlformats.org/officeDocument/2006/relationships/image" Target="media/image86.wmf"/><Relationship Id="rId219" Type="http://schemas.openxmlformats.org/officeDocument/2006/relationships/image" Target="media/image102.wmf"/><Relationship Id="rId230" Type="http://schemas.openxmlformats.org/officeDocument/2006/relationships/oleObject" Target="embeddings/oleObject115.bin"/><Relationship Id="rId251" Type="http://schemas.openxmlformats.org/officeDocument/2006/relationships/oleObject" Target="embeddings/oleObject126.bin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29.bin"/><Relationship Id="rId272" Type="http://schemas.openxmlformats.org/officeDocument/2006/relationships/footer" Target="footer1.xml"/><Relationship Id="rId88" Type="http://schemas.openxmlformats.org/officeDocument/2006/relationships/image" Target="media/image42.wmf"/><Relationship Id="rId111" Type="http://schemas.openxmlformats.org/officeDocument/2006/relationships/oleObject" Target="embeddings/oleObject54.bin"/><Relationship Id="rId132" Type="http://schemas.openxmlformats.org/officeDocument/2006/relationships/oleObject" Target="embeddings/oleObject65.bin"/><Relationship Id="rId153" Type="http://schemas.openxmlformats.org/officeDocument/2006/relationships/oleObject" Target="embeddings/oleObject75.bin"/><Relationship Id="rId174" Type="http://schemas.openxmlformats.org/officeDocument/2006/relationships/image" Target="media/image81.wmf"/><Relationship Id="rId195" Type="http://schemas.openxmlformats.org/officeDocument/2006/relationships/image" Target="media/image91.wmf"/><Relationship Id="rId209" Type="http://schemas.openxmlformats.org/officeDocument/2006/relationships/oleObject" Target="embeddings/oleObject104.bin"/><Relationship Id="rId220" Type="http://schemas.openxmlformats.org/officeDocument/2006/relationships/oleObject" Target="embeddings/oleObject110.bin"/><Relationship Id="rId241" Type="http://schemas.openxmlformats.org/officeDocument/2006/relationships/oleObject" Target="embeddings/oleObject121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4.bin"/><Relationship Id="rId57" Type="http://schemas.openxmlformats.org/officeDocument/2006/relationships/image" Target="media/image26.png"/><Relationship Id="rId262" Type="http://schemas.openxmlformats.org/officeDocument/2006/relationships/oleObject" Target="embeddings/oleObject131.bin"/><Relationship Id="rId78" Type="http://schemas.openxmlformats.org/officeDocument/2006/relationships/oleObject" Target="embeddings/oleObject35.bin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56.wmf"/><Relationship Id="rId143" Type="http://schemas.openxmlformats.org/officeDocument/2006/relationships/oleObject" Target="embeddings/oleObject71.bin"/><Relationship Id="rId164" Type="http://schemas.openxmlformats.org/officeDocument/2006/relationships/image" Target="media/image76.wmf"/><Relationship Id="rId185" Type="http://schemas.openxmlformats.org/officeDocument/2006/relationships/oleObject" Target="embeddings/oleObject91.bin"/><Relationship Id="rId9" Type="http://schemas.openxmlformats.org/officeDocument/2006/relationships/oleObject" Target="embeddings/oleObject1.bin"/><Relationship Id="rId210" Type="http://schemas.openxmlformats.org/officeDocument/2006/relationships/image" Target="media/image98.wmf"/><Relationship Id="rId26" Type="http://schemas.openxmlformats.org/officeDocument/2006/relationships/image" Target="media/image10.wmf"/><Relationship Id="rId231" Type="http://schemas.openxmlformats.org/officeDocument/2006/relationships/image" Target="media/image108.wmf"/><Relationship Id="rId252" Type="http://schemas.openxmlformats.org/officeDocument/2006/relationships/image" Target="media/image118.wmf"/><Relationship Id="rId273" Type="http://schemas.openxmlformats.org/officeDocument/2006/relationships/fontTable" Target="fontTable.xml"/><Relationship Id="rId47" Type="http://schemas.openxmlformats.org/officeDocument/2006/relationships/image" Target="media/image21.wmf"/><Relationship Id="rId68" Type="http://schemas.openxmlformats.org/officeDocument/2006/relationships/image" Target="media/image32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1.wmf"/><Relationship Id="rId133" Type="http://schemas.openxmlformats.org/officeDocument/2006/relationships/image" Target="media/image61.wmf"/><Relationship Id="rId154" Type="http://schemas.openxmlformats.org/officeDocument/2006/relationships/image" Target="media/image71.wmf"/><Relationship Id="rId175" Type="http://schemas.openxmlformats.org/officeDocument/2006/relationships/oleObject" Target="embeddings/oleObject86.bin"/><Relationship Id="rId196" Type="http://schemas.openxmlformats.org/officeDocument/2006/relationships/oleObject" Target="embeddings/oleObject97.bin"/><Relationship Id="rId200" Type="http://schemas.openxmlformats.org/officeDocument/2006/relationships/image" Target="media/image93.wmf"/><Relationship Id="rId16" Type="http://schemas.openxmlformats.org/officeDocument/2006/relationships/image" Target="media/image5.wmf"/><Relationship Id="rId221" Type="http://schemas.openxmlformats.org/officeDocument/2006/relationships/image" Target="media/image103.wmf"/><Relationship Id="rId242" Type="http://schemas.openxmlformats.org/officeDocument/2006/relationships/image" Target="media/image113.wmf"/><Relationship Id="rId263" Type="http://schemas.openxmlformats.org/officeDocument/2006/relationships/image" Target="media/image124.wmf"/><Relationship Id="rId37" Type="http://schemas.openxmlformats.org/officeDocument/2006/relationships/image" Target="media/image16.wmf"/><Relationship Id="rId58" Type="http://schemas.openxmlformats.org/officeDocument/2006/relationships/image" Target="media/image27.wmf"/><Relationship Id="rId79" Type="http://schemas.openxmlformats.org/officeDocument/2006/relationships/image" Target="media/image37.png"/><Relationship Id="rId102" Type="http://schemas.openxmlformats.org/officeDocument/2006/relationships/image" Target="media/image49.wmf"/><Relationship Id="rId123" Type="http://schemas.openxmlformats.org/officeDocument/2006/relationships/oleObject" Target="embeddings/oleObject60.bin"/><Relationship Id="rId144" Type="http://schemas.openxmlformats.org/officeDocument/2006/relationships/image" Target="media/image66.wmf"/><Relationship Id="rId90" Type="http://schemas.openxmlformats.org/officeDocument/2006/relationships/image" Target="media/image43.wmf"/><Relationship Id="rId165" Type="http://schemas.openxmlformats.org/officeDocument/2006/relationships/oleObject" Target="embeddings/oleObject81.bin"/><Relationship Id="rId186" Type="http://schemas.openxmlformats.org/officeDocument/2006/relationships/image" Target="media/image87.wmf"/><Relationship Id="rId211" Type="http://schemas.openxmlformats.org/officeDocument/2006/relationships/oleObject" Target="embeddings/oleObject105.bin"/><Relationship Id="rId232" Type="http://schemas.openxmlformats.org/officeDocument/2006/relationships/oleObject" Target="embeddings/oleObject116.bin"/><Relationship Id="rId253" Type="http://schemas.openxmlformats.org/officeDocument/2006/relationships/oleObject" Target="embeddings/oleObject127.bin"/><Relationship Id="rId274" Type="http://schemas.openxmlformats.org/officeDocument/2006/relationships/theme" Target="theme/theme1.xml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0.bin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5.bin"/><Relationship Id="rId134" Type="http://schemas.openxmlformats.org/officeDocument/2006/relationships/oleObject" Target="embeddings/oleObject66.bin"/><Relationship Id="rId80" Type="http://schemas.openxmlformats.org/officeDocument/2006/relationships/image" Target="media/image38.wmf"/><Relationship Id="rId155" Type="http://schemas.openxmlformats.org/officeDocument/2006/relationships/oleObject" Target="embeddings/oleObject76.bin"/><Relationship Id="rId176" Type="http://schemas.openxmlformats.org/officeDocument/2006/relationships/image" Target="media/image82.wmf"/><Relationship Id="rId197" Type="http://schemas.openxmlformats.org/officeDocument/2006/relationships/oleObject" Target="embeddings/oleObject98.bin"/><Relationship Id="rId201" Type="http://schemas.openxmlformats.org/officeDocument/2006/relationships/oleObject" Target="embeddings/oleObject100.bin"/><Relationship Id="rId222" Type="http://schemas.openxmlformats.org/officeDocument/2006/relationships/oleObject" Target="embeddings/oleObject111.bin"/><Relationship Id="rId243" Type="http://schemas.openxmlformats.org/officeDocument/2006/relationships/oleObject" Target="embeddings/oleObject122.bin"/><Relationship Id="rId264" Type="http://schemas.openxmlformats.org/officeDocument/2006/relationships/oleObject" Target="embeddings/oleObject132.bin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7.bin"/><Relationship Id="rId124" Type="http://schemas.openxmlformats.org/officeDocument/2006/relationships/image" Target="media/image57.wmf"/><Relationship Id="rId70" Type="http://schemas.openxmlformats.org/officeDocument/2006/relationships/oleObject" Target="embeddings/oleObject31.bin"/><Relationship Id="rId91" Type="http://schemas.openxmlformats.org/officeDocument/2006/relationships/oleObject" Target="embeddings/oleObject41.bin"/><Relationship Id="rId145" Type="http://schemas.openxmlformats.org/officeDocument/2006/relationships/oleObject" Target="embeddings/oleObject72.bin"/><Relationship Id="rId166" Type="http://schemas.openxmlformats.org/officeDocument/2006/relationships/image" Target="media/image77.wmf"/><Relationship Id="rId187" Type="http://schemas.openxmlformats.org/officeDocument/2006/relationships/oleObject" Target="embeddings/oleObject92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6.bin"/><Relationship Id="rId233" Type="http://schemas.openxmlformats.org/officeDocument/2006/relationships/image" Target="media/image109.wmf"/><Relationship Id="rId254" Type="http://schemas.openxmlformats.org/officeDocument/2006/relationships/image" Target="media/image119.wmf"/><Relationship Id="rId28" Type="http://schemas.openxmlformats.org/officeDocument/2006/relationships/image" Target="media/image11.wmf"/><Relationship Id="rId49" Type="http://schemas.openxmlformats.org/officeDocument/2006/relationships/image" Target="media/image22.wmf"/><Relationship Id="rId114" Type="http://schemas.openxmlformats.org/officeDocument/2006/relationships/image" Target="media/image52.wmf"/><Relationship Id="rId60" Type="http://schemas.openxmlformats.org/officeDocument/2006/relationships/image" Target="media/image28.wmf"/><Relationship Id="rId81" Type="http://schemas.openxmlformats.org/officeDocument/2006/relationships/oleObject" Target="embeddings/oleObject36.bin"/><Relationship Id="rId135" Type="http://schemas.openxmlformats.org/officeDocument/2006/relationships/oleObject" Target="embeddings/oleObject67.bin"/><Relationship Id="rId156" Type="http://schemas.openxmlformats.org/officeDocument/2006/relationships/image" Target="media/image72.wmf"/><Relationship Id="rId177" Type="http://schemas.openxmlformats.org/officeDocument/2006/relationships/oleObject" Target="embeddings/oleObject87.bin"/><Relationship Id="rId198" Type="http://schemas.openxmlformats.org/officeDocument/2006/relationships/image" Target="media/image92.wmf"/><Relationship Id="rId202" Type="http://schemas.openxmlformats.org/officeDocument/2006/relationships/image" Target="media/image94.wmf"/><Relationship Id="rId223" Type="http://schemas.openxmlformats.org/officeDocument/2006/relationships/image" Target="media/image104.wmf"/><Relationship Id="rId244" Type="http://schemas.openxmlformats.org/officeDocument/2006/relationships/image" Target="media/image114.wmf"/><Relationship Id="rId18" Type="http://schemas.openxmlformats.org/officeDocument/2006/relationships/image" Target="media/image6.wmf"/><Relationship Id="rId39" Type="http://schemas.openxmlformats.org/officeDocument/2006/relationships/image" Target="media/image17.wmf"/><Relationship Id="rId265" Type="http://schemas.openxmlformats.org/officeDocument/2006/relationships/image" Target="media/image125.wmf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oleObject" Target="embeddings/oleObject61.bin"/><Relationship Id="rId146" Type="http://schemas.openxmlformats.org/officeDocument/2006/relationships/image" Target="media/image67.png"/><Relationship Id="rId167" Type="http://schemas.openxmlformats.org/officeDocument/2006/relationships/oleObject" Target="embeddings/oleObject82.bin"/><Relationship Id="rId188" Type="http://schemas.openxmlformats.org/officeDocument/2006/relationships/image" Target="media/image88.wmf"/><Relationship Id="rId71" Type="http://schemas.openxmlformats.org/officeDocument/2006/relationships/image" Target="media/image33.wmf"/><Relationship Id="rId92" Type="http://schemas.openxmlformats.org/officeDocument/2006/relationships/image" Target="media/image44.wmf"/><Relationship Id="rId213" Type="http://schemas.openxmlformats.org/officeDocument/2006/relationships/image" Target="media/image99.wmf"/><Relationship Id="rId234" Type="http://schemas.openxmlformats.org/officeDocument/2006/relationships/oleObject" Target="embeddings/oleObject117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8.bin"/><Relationship Id="rId40" Type="http://schemas.openxmlformats.org/officeDocument/2006/relationships/oleObject" Target="embeddings/oleObject16.bin"/><Relationship Id="rId115" Type="http://schemas.openxmlformats.org/officeDocument/2006/relationships/oleObject" Target="embeddings/oleObject56.bin"/><Relationship Id="rId136" Type="http://schemas.openxmlformats.org/officeDocument/2006/relationships/image" Target="media/image62.wmf"/><Relationship Id="rId157" Type="http://schemas.openxmlformats.org/officeDocument/2006/relationships/oleObject" Target="embeddings/oleObject77.bin"/><Relationship Id="rId178" Type="http://schemas.openxmlformats.org/officeDocument/2006/relationships/image" Target="media/image83.wmf"/><Relationship Id="rId61" Type="http://schemas.openxmlformats.org/officeDocument/2006/relationships/oleObject" Target="embeddings/oleObject26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99.bin"/><Relationship Id="rId203" Type="http://schemas.openxmlformats.org/officeDocument/2006/relationships/oleObject" Target="embeddings/oleObject101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2.bin"/><Relationship Id="rId245" Type="http://schemas.openxmlformats.org/officeDocument/2006/relationships/oleObject" Target="embeddings/oleObject123.bin"/><Relationship Id="rId266" Type="http://schemas.openxmlformats.org/officeDocument/2006/relationships/oleObject" Target="embeddings/oleObject133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58.wmf"/><Relationship Id="rId147" Type="http://schemas.microsoft.com/office/2007/relationships/hdphoto" Target="media/hdphoto1.wdp"/><Relationship Id="rId168" Type="http://schemas.openxmlformats.org/officeDocument/2006/relationships/image" Target="media/image78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93" Type="http://schemas.openxmlformats.org/officeDocument/2006/relationships/oleObject" Target="embeddings/oleObject42.bin"/><Relationship Id="rId189" Type="http://schemas.openxmlformats.org/officeDocument/2006/relationships/oleObject" Target="embeddings/oleObject93.bin"/><Relationship Id="rId3" Type="http://schemas.openxmlformats.org/officeDocument/2006/relationships/styles" Target="styles.xml"/><Relationship Id="rId214" Type="http://schemas.openxmlformats.org/officeDocument/2006/relationships/oleObject" Target="embeddings/oleObject107.bin"/><Relationship Id="rId235" Type="http://schemas.openxmlformats.org/officeDocument/2006/relationships/oleObject" Target="embeddings/oleObject118.bin"/><Relationship Id="rId256" Type="http://schemas.openxmlformats.org/officeDocument/2006/relationships/image" Target="media/image120.wmf"/><Relationship Id="rId116" Type="http://schemas.openxmlformats.org/officeDocument/2006/relationships/image" Target="media/image53.wmf"/><Relationship Id="rId137" Type="http://schemas.openxmlformats.org/officeDocument/2006/relationships/oleObject" Target="embeddings/oleObject68.bin"/><Relationship Id="rId158" Type="http://schemas.openxmlformats.org/officeDocument/2006/relationships/image" Target="media/image73.wmf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oleObject" Target="embeddings/oleObject37.bin"/><Relationship Id="rId179" Type="http://schemas.openxmlformats.org/officeDocument/2006/relationships/oleObject" Target="embeddings/oleObject88.bin"/><Relationship Id="rId190" Type="http://schemas.openxmlformats.org/officeDocument/2006/relationships/image" Target="media/image89.wmf"/><Relationship Id="rId204" Type="http://schemas.openxmlformats.org/officeDocument/2006/relationships/image" Target="media/image95.wmf"/><Relationship Id="rId225" Type="http://schemas.openxmlformats.org/officeDocument/2006/relationships/image" Target="media/image105.wmf"/><Relationship Id="rId246" Type="http://schemas.openxmlformats.org/officeDocument/2006/relationships/image" Target="media/image115.wmf"/><Relationship Id="rId267" Type="http://schemas.openxmlformats.org/officeDocument/2006/relationships/image" Target="media/image126.wmf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2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2.bin"/><Relationship Id="rId73" Type="http://schemas.openxmlformats.org/officeDocument/2006/relationships/image" Target="media/image34.wmf"/><Relationship Id="rId94" Type="http://schemas.openxmlformats.org/officeDocument/2006/relationships/image" Target="media/image45.wmf"/><Relationship Id="rId148" Type="http://schemas.openxmlformats.org/officeDocument/2006/relationships/image" Target="media/image68.wmf"/><Relationship Id="rId169" Type="http://schemas.openxmlformats.org/officeDocument/2006/relationships/oleObject" Target="embeddings/oleObject83.bin"/><Relationship Id="rId4" Type="http://schemas.openxmlformats.org/officeDocument/2006/relationships/settings" Target="settings.xml"/><Relationship Id="rId180" Type="http://schemas.openxmlformats.org/officeDocument/2006/relationships/image" Target="media/image84.wmf"/><Relationship Id="rId215" Type="http://schemas.openxmlformats.org/officeDocument/2006/relationships/image" Target="media/image100.wmf"/><Relationship Id="rId236" Type="http://schemas.openxmlformats.org/officeDocument/2006/relationships/image" Target="media/image110.wmf"/><Relationship Id="rId257" Type="http://schemas.openxmlformats.org/officeDocument/2006/relationships/oleObject" Target="embeddings/oleObject129.bin"/><Relationship Id="rId42" Type="http://schemas.openxmlformats.org/officeDocument/2006/relationships/oleObject" Target="embeddings/oleObject17.bin"/><Relationship Id="rId84" Type="http://schemas.openxmlformats.org/officeDocument/2006/relationships/image" Target="media/image40.wmf"/><Relationship Id="rId138" Type="http://schemas.openxmlformats.org/officeDocument/2006/relationships/image" Target="media/image63.wmf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2.bin"/><Relationship Id="rId247" Type="http://schemas.openxmlformats.org/officeDocument/2006/relationships/oleObject" Target="embeddings/oleObject124.bin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2.bin"/><Relationship Id="rId53" Type="http://schemas.openxmlformats.org/officeDocument/2006/relationships/image" Target="media/image24.wmf"/><Relationship Id="rId149" Type="http://schemas.openxmlformats.org/officeDocument/2006/relationships/oleObject" Target="embeddings/oleObject7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1178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DELL</cp:lastModifiedBy>
  <cp:revision>17</cp:revision>
  <dcterms:created xsi:type="dcterms:W3CDTF">2013-12-23T23:15:00Z</dcterms:created>
  <dcterms:modified xsi:type="dcterms:W3CDTF">2026-02-26T01:53:00Z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b00fe80c-6bb7-4bb6-bb3d-b652256ac7c8</vt:lpwstr>
  </property>
</Properties>
</file>